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8A297B" w14:textId="77777777" w:rsidR="00F46C10" w:rsidRDefault="00F46C10" w:rsidP="00F46C10">
      <w:pPr>
        <w:spacing w:before="480" w:after="480" w:line="288" w:lineRule="auto"/>
      </w:pPr>
      <w:r>
        <w:rPr>
          <w:rFonts w:ascii="Arial" w:eastAsia="等线" w:hAnsi="Arial" w:cs="Arial"/>
          <w:b/>
          <w:sz w:val="52"/>
        </w:rPr>
        <w:t>去水印小程序搭建教程（免服务器域名版本）</w:t>
      </w:r>
      <w:r>
        <w:rPr>
          <w:rFonts w:ascii="Arial" w:eastAsia="等线" w:hAnsi="Arial" w:cs="Arial"/>
          <w:b/>
          <w:sz w:val="52"/>
        </w:rPr>
        <w:t xml:space="preserve"> -  </w:t>
      </w:r>
      <w:r>
        <w:rPr>
          <w:rFonts w:ascii="Arial" w:eastAsia="等线" w:hAnsi="Arial" w:cs="Arial"/>
          <w:b/>
          <w:sz w:val="52"/>
        </w:rPr>
        <w:t>一键上</w:t>
      </w:r>
      <w:proofErr w:type="gramStart"/>
      <w:r>
        <w:rPr>
          <w:rFonts w:ascii="Arial" w:eastAsia="等线" w:hAnsi="Arial" w:cs="Arial"/>
          <w:b/>
          <w:sz w:val="52"/>
        </w:rPr>
        <w:t>传公众</w:t>
      </w:r>
      <w:proofErr w:type="gramEnd"/>
      <w:r>
        <w:rPr>
          <w:rFonts w:ascii="Arial" w:eastAsia="等线" w:hAnsi="Arial" w:cs="Arial"/>
          <w:b/>
          <w:sz w:val="52"/>
        </w:rPr>
        <w:t>平台</w:t>
      </w:r>
    </w:p>
    <w:tbl>
      <w:tblPr>
        <w:tblW w:w="0" w:type="auto"/>
        <w:tblLayout w:type="fixed"/>
        <w:tblCellMar>
          <w:left w:w="10" w:type="dxa"/>
          <w:right w:w="10" w:type="dxa"/>
        </w:tblCellMar>
        <w:tblLook w:val="04A0" w:firstRow="1" w:lastRow="0" w:firstColumn="1" w:lastColumn="0" w:noHBand="0" w:noVBand="1"/>
      </w:tblPr>
      <w:tblGrid>
        <w:gridCol w:w="4434"/>
        <w:gridCol w:w="3845"/>
      </w:tblGrid>
      <w:tr w:rsidR="00F46C10" w14:paraId="7314AB2B" w14:textId="77777777" w:rsidTr="005D5900">
        <w:tc>
          <w:tcPr>
            <w:tcW w:w="4434" w:type="dxa"/>
            <w:tcMar>
              <w:top w:w="60" w:type="dxa"/>
              <w:left w:w="120" w:type="dxa"/>
              <w:bottom w:w="30" w:type="dxa"/>
              <w:right w:w="120" w:type="dxa"/>
            </w:tcMar>
          </w:tcPr>
          <w:p w14:paraId="6C661E62" w14:textId="77777777" w:rsidR="00F46C10" w:rsidRDefault="00F46C10" w:rsidP="005D5900">
            <w:pPr>
              <w:spacing w:before="120" w:after="120" w:line="288" w:lineRule="auto"/>
              <w:jc w:val="center"/>
            </w:pPr>
          </w:p>
        </w:tc>
        <w:tc>
          <w:tcPr>
            <w:tcW w:w="3845" w:type="dxa"/>
            <w:tcMar>
              <w:top w:w="60" w:type="dxa"/>
              <w:left w:w="120" w:type="dxa"/>
              <w:bottom w:w="30" w:type="dxa"/>
              <w:right w:w="120" w:type="dxa"/>
            </w:tcMar>
          </w:tcPr>
          <w:p w14:paraId="24A8997A" w14:textId="77777777" w:rsidR="00F46C10" w:rsidRDefault="00F46C10" w:rsidP="005D5900">
            <w:pPr>
              <w:spacing w:before="120" w:after="120" w:line="288" w:lineRule="auto"/>
              <w:jc w:val="center"/>
            </w:pPr>
            <w:r>
              <w:rPr>
                <w:noProof/>
              </w:rPr>
              <w:drawing>
                <wp:inline distT="0" distB="0" distL="0" distR="0" wp14:anchorId="55DB5938" wp14:editId="5AFA8C70">
                  <wp:extent cx="2286000" cy="4067175"/>
                  <wp:effectExtent l="0" t="0" r="0" b="9525"/>
                  <wp:docPr id="2" name="Draw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rawing 1"/>
                          <pic:cNvPicPr>
                            <a:picLocks noChangeAspect="1"/>
                          </pic:cNvPicPr>
                        </pic:nvPicPr>
                        <pic:blipFill>
                          <a:blip r:embed="rId7"/>
                          <a:stretch>
                            <a:fillRect/>
                          </a:stretch>
                        </pic:blipFill>
                        <pic:spPr>
                          <a:xfrm>
                            <a:off x="0" y="0"/>
                            <a:ext cx="2286000" cy="4067175"/>
                          </a:xfrm>
                          <a:prstGeom prst="rect">
                            <a:avLst/>
                          </a:prstGeom>
                        </pic:spPr>
                      </pic:pic>
                    </a:graphicData>
                  </a:graphic>
                </wp:inline>
              </w:drawing>
            </w:r>
          </w:p>
        </w:tc>
      </w:tr>
    </w:tbl>
    <w:p w14:paraId="7AF78641" w14:textId="77777777" w:rsidR="00F46C10" w:rsidRDefault="00F46C10" w:rsidP="00F46C10">
      <w:pPr>
        <w:spacing w:before="120" w:after="120" w:line="288" w:lineRule="auto"/>
        <w:jc w:val="left"/>
      </w:pPr>
    </w:p>
    <w:p w14:paraId="04E672B7" w14:textId="77777777" w:rsidR="00F46C10" w:rsidRDefault="00F46C10" w:rsidP="00F46C10">
      <w:pPr>
        <w:spacing w:before="120" w:after="120" w:line="288" w:lineRule="auto"/>
        <w:jc w:val="left"/>
      </w:pPr>
    </w:p>
    <w:p w14:paraId="17CB76C7" w14:textId="77777777" w:rsidR="00F46C10" w:rsidRDefault="00F46C10" w:rsidP="00F46C10">
      <w:pPr>
        <w:spacing w:before="320" w:after="120" w:line="288" w:lineRule="auto"/>
        <w:jc w:val="left"/>
        <w:outlineLvl w:val="1"/>
      </w:pPr>
      <w:bookmarkStart w:id="0" w:name="heading_3"/>
      <w:proofErr w:type="gramStart"/>
      <w:r>
        <w:rPr>
          <w:rFonts w:ascii="Arial" w:eastAsia="等线" w:hAnsi="Arial" w:cs="Arial"/>
          <w:b/>
          <w:sz w:val="32"/>
        </w:rPr>
        <w:t>一</w:t>
      </w:r>
      <w:proofErr w:type="gramEnd"/>
      <w:r>
        <w:rPr>
          <w:rFonts w:ascii="Arial" w:eastAsia="等线" w:hAnsi="Arial" w:cs="Arial"/>
          <w:b/>
          <w:sz w:val="32"/>
        </w:rPr>
        <w:t>.</w:t>
      </w:r>
      <w:r>
        <w:rPr>
          <w:rFonts w:ascii="Arial" w:eastAsia="等线" w:hAnsi="Arial" w:cs="Arial"/>
          <w:b/>
          <w:sz w:val="32"/>
        </w:rPr>
        <w:t>网站功能预览</w:t>
      </w:r>
      <w:bookmarkEnd w:id="0"/>
    </w:p>
    <w:p w14:paraId="73986EC8" w14:textId="77777777" w:rsidR="00F46C10" w:rsidRDefault="00F46C10" w:rsidP="00F46C10">
      <w:pPr>
        <w:spacing w:before="120" w:after="120" w:line="288" w:lineRule="auto"/>
        <w:jc w:val="left"/>
      </w:pPr>
      <w:proofErr w:type="gramStart"/>
      <w:r>
        <w:rPr>
          <w:rFonts w:ascii="Arial" w:eastAsia="等线" w:hAnsi="Arial" w:cs="Arial"/>
          <w:sz w:val="22"/>
        </w:rPr>
        <w:t>云木去</w:t>
      </w:r>
      <w:proofErr w:type="gramEnd"/>
      <w:r>
        <w:rPr>
          <w:rFonts w:ascii="Arial" w:eastAsia="等线" w:hAnsi="Arial" w:cs="Arial"/>
          <w:sz w:val="22"/>
        </w:rPr>
        <w:t>水印小程序打包平台是一个在线小程序定制和发布工具，提供两大核心功能：</w:t>
      </w:r>
    </w:p>
    <w:p w14:paraId="39DEDB3A" w14:textId="77777777" w:rsidR="00F46C10" w:rsidRDefault="00F46C10" w:rsidP="00F46C10">
      <w:pPr>
        <w:numPr>
          <w:ilvl w:val="0"/>
          <w:numId w:val="1"/>
        </w:numPr>
        <w:spacing w:before="120" w:after="120" w:line="288" w:lineRule="auto"/>
        <w:jc w:val="left"/>
        <w:rPr>
          <w:rFonts w:ascii="Arial" w:eastAsia="等线" w:hAnsi="Arial" w:cs="Arial"/>
          <w:sz w:val="22"/>
        </w:rPr>
      </w:pPr>
      <w:r>
        <w:rPr>
          <w:rFonts w:ascii="Arial" w:eastAsia="等线" w:hAnsi="Arial" w:cs="Arial"/>
          <w:sz w:val="22"/>
        </w:rPr>
        <w:t xml:space="preserve"> </w:t>
      </w:r>
      <w:r>
        <w:rPr>
          <w:rFonts w:ascii="Arial" w:eastAsia="等线" w:hAnsi="Arial" w:cs="Arial"/>
          <w:sz w:val="22"/>
        </w:rPr>
        <w:t>源码下载</w:t>
      </w:r>
      <w:r>
        <w:rPr>
          <w:rFonts w:ascii="Arial" w:eastAsia="等线" w:hAnsi="Arial" w:cs="Arial"/>
          <w:sz w:val="22"/>
        </w:rPr>
        <w:t xml:space="preserve"> - </w:t>
      </w:r>
      <w:r>
        <w:rPr>
          <w:rFonts w:ascii="Arial" w:eastAsia="等线" w:hAnsi="Arial" w:cs="Arial"/>
          <w:sz w:val="22"/>
        </w:rPr>
        <w:t>在浏览器中完成小程序定制，生成源码包</w:t>
      </w:r>
      <w:r>
        <w:rPr>
          <w:rFonts w:ascii="Arial" w:eastAsia="等线" w:hAnsi="Arial" w:cs="Arial"/>
          <w:sz w:val="22"/>
        </w:rPr>
        <w:t xml:space="preserve"> </w:t>
      </w:r>
      <w:r>
        <w:rPr>
          <w:rFonts w:ascii="Arial" w:eastAsia="等线" w:hAnsi="Arial" w:cs="Arial"/>
          <w:sz w:val="22"/>
        </w:rPr>
        <w:t>需要本地开发</w:t>
      </w:r>
      <w:proofErr w:type="gramStart"/>
      <w:r>
        <w:rPr>
          <w:rFonts w:ascii="Arial" w:eastAsia="等线" w:hAnsi="Arial" w:cs="Arial"/>
          <w:sz w:val="22"/>
        </w:rPr>
        <w:t>者工具</w:t>
      </w:r>
      <w:proofErr w:type="gramEnd"/>
      <w:r>
        <w:rPr>
          <w:rFonts w:ascii="Arial" w:eastAsia="等线" w:hAnsi="Arial" w:cs="Arial"/>
          <w:sz w:val="22"/>
        </w:rPr>
        <w:t>调试后上传</w:t>
      </w:r>
      <w:r>
        <w:rPr>
          <w:rFonts w:ascii="Arial" w:eastAsia="等线" w:hAnsi="Arial" w:cs="Arial"/>
          <w:sz w:val="22"/>
        </w:rPr>
        <w:t xml:space="preserve"> </w:t>
      </w:r>
      <w:r>
        <w:rPr>
          <w:rFonts w:ascii="Arial" w:eastAsia="等线" w:hAnsi="Arial" w:cs="Arial"/>
          <w:sz w:val="22"/>
        </w:rPr>
        <w:t>（</w:t>
      </w:r>
      <w:hyperlink r:id="rId8">
        <w:r>
          <w:rPr>
            <w:rFonts w:ascii="Arial" w:eastAsia="等线" w:hAnsi="Arial" w:cs="Arial"/>
            <w:color w:val="3370FF"/>
            <w:sz w:val="22"/>
          </w:rPr>
          <w:t>去水印小程序搭建教程（免服务器域名版本）</w:t>
        </w:r>
        <w:r>
          <w:rPr>
            <w:rFonts w:ascii="Arial" w:eastAsia="等线" w:hAnsi="Arial" w:cs="Arial"/>
            <w:color w:val="3370FF"/>
            <w:sz w:val="22"/>
          </w:rPr>
          <w:t xml:space="preserve"> - </w:t>
        </w:r>
        <w:r>
          <w:rPr>
            <w:rFonts w:ascii="Arial" w:eastAsia="等线" w:hAnsi="Arial" w:cs="Arial"/>
            <w:color w:val="3370FF"/>
            <w:sz w:val="22"/>
          </w:rPr>
          <w:t>在线打包下载代码</w:t>
        </w:r>
      </w:hyperlink>
      <w:r>
        <w:rPr>
          <w:rFonts w:ascii="Arial" w:eastAsia="等线" w:hAnsi="Arial" w:cs="Arial"/>
          <w:sz w:val="22"/>
        </w:rPr>
        <w:t>）</w:t>
      </w:r>
      <w:r>
        <w:rPr>
          <w:rFonts w:ascii="Arial" w:eastAsia="等线" w:hAnsi="Arial" w:cs="Arial" w:hint="eastAsia"/>
          <w:sz w:val="22"/>
        </w:rPr>
        <w:t>也可以用本地调试工具打包上传</w:t>
      </w:r>
    </w:p>
    <w:p w14:paraId="358D218E" w14:textId="77777777" w:rsidR="00F46C10" w:rsidRDefault="00F46C10" w:rsidP="00F46C10">
      <w:pPr>
        <w:spacing w:before="120" w:after="120" w:line="288" w:lineRule="auto"/>
        <w:jc w:val="left"/>
      </w:pPr>
      <w:r>
        <w:rPr>
          <w:rFonts w:ascii="Arial" w:eastAsia="等线" w:hAnsi="Arial" w:cs="Arial"/>
          <w:b/>
          <w:sz w:val="22"/>
        </w:rPr>
        <w:t xml:space="preserve">2.  </w:t>
      </w:r>
      <w:r>
        <w:rPr>
          <w:rFonts w:ascii="Arial" w:eastAsia="等线" w:hAnsi="Arial" w:cs="Arial"/>
          <w:b/>
          <w:sz w:val="22"/>
        </w:rPr>
        <w:t>一键上</w:t>
      </w:r>
      <w:proofErr w:type="gramStart"/>
      <w:r>
        <w:rPr>
          <w:rFonts w:ascii="Arial" w:eastAsia="等线" w:hAnsi="Arial" w:cs="Arial"/>
          <w:b/>
          <w:sz w:val="22"/>
        </w:rPr>
        <w:t>传公众</w:t>
      </w:r>
      <w:proofErr w:type="gramEnd"/>
      <w:r>
        <w:rPr>
          <w:rFonts w:ascii="Arial" w:eastAsia="等线" w:hAnsi="Arial" w:cs="Arial"/>
          <w:b/>
          <w:sz w:val="22"/>
        </w:rPr>
        <w:t>平台</w:t>
      </w:r>
      <w:r>
        <w:rPr>
          <w:rFonts w:ascii="Arial" w:eastAsia="等线" w:hAnsi="Arial" w:cs="Arial"/>
          <w:b/>
          <w:sz w:val="22"/>
        </w:rPr>
        <w:t xml:space="preserve"> - </w:t>
      </w:r>
      <w:r>
        <w:rPr>
          <w:rFonts w:ascii="Arial" w:eastAsia="等线" w:hAnsi="Arial" w:cs="Arial"/>
          <w:b/>
          <w:sz w:val="22"/>
        </w:rPr>
        <w:t>直接上传到</w:t>
      </w:r>
      <w:proofErr w:type="gramStart"/>
      <w:r>
        <w:rPr>
          <w:rFonts w:ascii="Arial" w:eastAsia="等线" w:hAnsi="Arial" w:cs="Arial"/>
          <w:b/>
          <w:sz w:val="22"/>
        </w:rPr>
        <w:t>微信公众</w:t>
      </w:r>
      <w:proofErr w:type="gramEnd"/>
      <w:r>
        <w:rPr>
          <w:rFonts w:ascii="Arial" w:eastAsia="等线" w:hAnsi="Arial" w:cs="Arial"/>
          <w:b/>
          <w:sz w:val="22"/>
        </w:rPr>
        <w:t>平台，无需本地开发工具（</w:t>
      </w:r>
      <w:proofErr w:type="gramStart"/>
      <w:r>
        <w:rPr>
          <w:rFonts w:ascii="Arial" w:eastAsia="等线" w:hAnsi="Arial" w:cs="Arial"/>
          <w:b/>
          <w:sz w:val="22"/>
        </w:rPr>
        <w:t>本文章</w:t>
      </w:r>
      <w:proofErr w:type="gramEnd"/>
      <w:r>
        <w:rPr>
          <w:rFonts w:ascii="Arial" w:eastAsia="等线" w:hAnsi="Arial" w:cs="Arial"/>
          <w:b/>
          <w:sz w:val="22"/>
        </w:rPr>
        <w:t>教程是此功能）</w:t>
      </w:r>
    </w:p>
    <w:p w14:paraId="024D0421" w14:textId="77777777" w:rsidR="00F46C10" w:rsidRDefault="00F46C10" w:rsidP="00F46C10">
      <w:pPr>
        <w:spacing w:before="120" w:after="120" w:line="288" w:lineRule="auto"/>
        <w:jc w:val="left"/>
      </w:pPr>
      <w:r>
        <w:rPr>
          <w:rFonts w:ascii="Arial" w:eastAsia="等线" w:hAnsi="Arial" w:cs="Arial"/>
          <w:b/>
          <w:color w:val="DE7802"/>
          <w:sz w:val="22"/>
        </w:rPr>
        <w:lastRenderedPageBreak/>
        <w:t>按照图示区域切换对应功能</w:t>
      </w:r>
    </w:p>
    <w:p w14:paraId="5FA41AA9" w14:textId="77777777" w:rsidR="00F46C10" w:rsidRDefault="00F46C10" w:rsidP="00F46C10">
      <w:pPr>
        <w:spacing w:before="120" w:after="120" w:line="288" w:lineRule="auto"/>
        <w:jc w:val="left"/>
      </w:pPr>
    </w:p>
    <w:p w14:paraId="359FB9D6" w14:textId="77777777" w:rsidR="00F46C10" w:rsidRDefault="00F46C10" w:rsidP="00F46C10">
      <w:pPr>
        <w:spacing w:before="320" w:after="120" w:line="288" w:lineRule="auto"/>
        <w:jc w:val="left"/>
        <w:outlineLvl w:val="1"/>
      </w:pPr>
      <w:bookmarkStart w:id="1" w:name="heading_4"/>
      <w:r>
        <w:rPr>
          <w:rFonts w:ascii="Arial" w:eastAsia="等线" w:hAnsi="Arial" w:cs="Arial"/>
          <w:b/>
          <w:sz w:val="32"/>
        </w:rPr>
        <w:t>二</w:t>
      </w:r>
      <w:r>
        <w:rPr>
          <w:rFonts w:ascii="Arial" w:eastAsia="等线" w:hAnsi="Arial" w:cs="Arial"/>
          <w:b/>
          <w:sz w:val="32"/>
        </w:rPr>
        <w:t>.</w:t>
      </w:r>
      <w:r>
        <w:rPr>
          <w:rFonts w:ascii="Arial" w:eastAsia="等线" w:hAnsi="Arial" w:cs="Arial"/>
          <w:b/>
          <w:sz w:val="32"/>
        </w:rPr>
        <w:t>配置流量主广告</w:t>
      </w:r>
      <w:r>
        <w:rPr>
          <w:rFonts w:ascii="Arial" w:eastAsia="等线" w:hAnsi="Arial" w:cs="Arial"/>
          <w:b/>
          <w:sz w:val="32"/>
        </w:rPr>
        <w:t>ID</w:t>
      </w:r>
      <w:bookmarkEnd w:id="1"/>
    </w:p>
    <w:tbl>
      <w:tblPr>
        <w:tblW w:w="0" w:type="auto"/>
        <w:tblBorders>
          <w:top w:val="single" w:sz="0" w:space="0" w:color="FED4A4"/>
          <w:left w:val="single" w:sz="0" w:space="0" w:color="FED4A4"/>
          <w:bottom w:val="single" w:sz="0" w:space="0" w:color="FED4A4"/>
          <w:right w:val="single" w:sz="0" w:space="0" w:color="FED4A4"/>
          <w:insideH w:val="single" w:sz="0" w:space="0" w:color="FED4A4"/>
          <w:insideV w:val="single" w:sz="0" w:space="0" w:color="FED4A4"/>
        </w:tblBorders>
        <w:tblLayout w:type="fixed"/>
        <w:tblCellMar>
          <w:left w:w="10" w:type="dxa"/>
          <w:right w:w="10" w:type="dxa"/>
        </w:tblCellMar>
        <w:tblLook w:val="04A0" w:firstRow="1" w:lastRow="0" w:firstColumn="1" w:lastColumn="0" w:noHBand="0" w:noVBand="1"/>
      </w:tblPr>
      <w:tblGrid>
        <w:gridCol w:w="8280"/>
      </w:tblGrid>
      <w:tr w:rsidR="00F46C10" w14:paraId="31932E77" w14:textId="77777777" w:rsidTr="005D5900">
        <w:tc>
          <w:tcPr>
            <w:tcW w:w="8280" w:type="dxa"/>
            <w:shd w:val="clear" w:color="auto" w:fill="FFF5EB"/>
            <w:tcMar>
              <w:top w:w="60" w:type="dxa"/>
              <w:left w:w="120" w:type="dxa"/>
              <w:bottom w:w="30" w:type="dxa"/>
              <w:right w:w="120" w:type="dxa"/>
            </w:tcMar>
          </w:tcPr>
          <w:p w14:paraId="4BA91B90" w14:textId="77777777" w:rsidR="00F46C10" w:rsidRDefault="00F46C10" w:rsidP="005D5900">
            <w:pPr>
              <w:spacing w:before="120" w:after="120" w:line="288" w:lineRule="auto"/>
              <w:jc w:val="left"/>
            </w:pPr>
            <w:r>
              <w:rPr>
                <w:rFonts w:ascii="Arial" w:eastAsia="等线" w:hAnsi="Arial" w:cs="Arial"/>
                <w:sz w:val="22"/>
              </w:rPr>
              <w:t>小程序账号无流量主权限的小伙伴无需开启广告配置</w:t>
            </w:r>
          </w:p>
        </w:tc>
      </w:tr>
    </w:tbl>
    <w:p w14:paraId="766A6C2F" w14:textId="77777777" w:rsidR="00F46C10" w:rsidRDefault="00F46C10" w:rsidP="00F46C10"/>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CellMar>
          <w:left w:w="10" w:type="dxa"/>
          <w:right w:w="10" w:type="dxa"/>
        </w:tblCellMar>
        <w:tblLook w:val="04A0" w:firstRow="1" w:lastRow="0" w:firstColumn="1" w:lastColumn="0" w:noHBand="0" w:noVBand="1"/>
      </w:tblPr>
      <w:tblGrid>
        <w:gridCol w:w="8280"/>
      </w:tblGrid>
      <w:tr w:rsidR="00F46C10" w14:paraId="0A8B7DB3" w14:textId="77777777" w:rsidTr="005D5900">
        <w:tc>
          <w:tcPr>
            <w:tcW w:w="8280" w:type="dxa"/>
            <w:tcBorders>
              <w:top w:val="nil"/>
              <w:left w:val="single" w:sz="18" w:space="0" w:color="BBBFC4"/>
              <w:bottom w:val="nil"/>
              <w:right w:val="nil"/>
            </w:tcBorders>
            <w:tcMar>
              <w:top w:w="60" w:type="dxa"/>
              <w:left w:w="120" w:type="dxa"/>
              <w:bottom w:w="30" w:type="dxa"/>
              <w:right w:w="120" w:type="dxa"/>
            </w:tcMar>
          </w:tcPr>
          <w:p w14:paraId="6BC548EC" w14:textId="77777777" w:rsidR="00F46C10" w:rsidRDefault="00F46C10" w:rsidP="005D5900">
            <w:pPr>
              <w:spacing w:before="120" w:after="120" w:line="288" w:lineRule="auto"/>
              <w:jc w:val="left"/>
            </w:pPr>
            <w:r>
              <w:rPr>
                <w:rFonts w:ascii="Arial" w:eastAsia="等线" w:hAnsi="Arial" w:cs="Arial"/>
                <w:b/>
                <w:color w:val="646A73"/>
                <w:sz w:val="22"/>
              </w:rPr>
              <w:t>流量主替换内容</w:t>
            </w:r>
          </w:p>
        </w:tc>
      </w:tr>
    </w:tbl>
    <w:p w14:paraId="2461E82A" w14:textId="77777777" w:rsidR="00F46C10" w:rsidRDefault="00F46C10" w:rsidP="00F46C10">
      <w:pPr>
        <w:spacing w:before="120" w:after="120" w:line="288" w:lineRule="auto"/>
        <w:jc w:val="left"/>
      </w:pPr>
      <w:r>
        <w:rPr>
          <w:rFonts w:ascii="Arial" w:eastAsia="等线" w:hAnsi="Arial" w:cs="Arial"/>
          <w:sz w:val="22"/>
        </w:rPr>
        <w:t>1.</w:t>
      </w:r>
      <w:r>
        <w:rPr>
          <w:rFonts w:ascii="Arial" w:eastAsia="等线" w:hAnsi="Arial" w:cs="Arial"/>
          <w:sz w:val="22"/>
        </w:rPr>
        <w:t>小程序登录</w:t>
      </w:r>
      <w:proofErr w:type="gramStart"/>
      <w:r>
        <w:rPr>
          <w:rFonts w:ascii="Arial" w:eastAsia="等线" w:hAnsi="Arial" w:cs="Arial"/>
          <w:sz w:val="22"/>
        </w:rPr>
        <w:t>微信公众</w:t>
      </w:r>
      <w:proofErr w:type="gramEnd"/>
      <w:r>
        <w:rPr>
          <w:rFonts w:ascii="Arial" w:eastAsia="等线" w:hAnsi="Arial" w:cs="Arial"/>
          <w:sz w:val="22"/>
        </w:rPr>
        <w:t>平台开通流量主功能后，新建广告位。新版的流量主广告位需要创建【</w:t>
      </w:r>
      <w:r>
        <w:rPr>
          <w:rFonts w:ascii="Arial" w:eastAsia="等线" w:hAnsi="Arial" w:cs="Arial"/>
          <w:b/>
          <w:sz w:val="22"/>
        </w:rPr>
        <w:t>原生模板广告</w:t>
      </w:r>
      <w:r>
        <w:rPr>
          <w:rFonts w:ascii="Arial" w:eastAsia="等线" w:hAnsi="Arial" w:cs="Arial"/>
          <w:sz w:val="22"/>
        </w:rPr>
        <w:t>】</w:t>
      </w:r>
      <w:r>
        <w:rPr>
          <w:rFonts w:ascii="Arial" w:eastAsia="等线" w:hAnsi="Arial" w:cs="Arial"/>
          <w:sz w:val="22"/>
        </w:rPr>
        <w:t xml:space="preserve"> </w:t>
      </w:r>
      <w:r>
        <w:rPr>
          <w:rFonts w:ascii="Arial" w:eastAsia="等线" w:hAnsi="Arial" w:cs="Arial"/>
          <w:sz w:val="22"/>
        </w:rPr>
        <w:t>即视频广告</w:t>
      </w:r>
      <w:r>
        <w:rPr>
          <w:rFonts w:ascii="Arial" w:eastAsia="等线" w:hAnsi="Arial" w:cs="Arial"/>
          <w:sz w:val="22"/>
        </w:rPr>
        <w:t xml:space="preserve">   </w:t>
      </w:r>
      <w:r>
        <w:rPr>
          <w:rFonts w:ascii="Arial" w:eastAsia="等线" w:hAnsi="Arial" w:cs="Arial"/>
          <w:sz w:val="22"/>
        </w:rPr>
        <w:t>还有需要切换到</w:t>
      </w:r>
      <w:r>
        <w:rPr>
          <w:rFonts w:ascii="Arial" w:eastAsia="等线" w:hAnsi="Arial" w:cs="Arial"/>
          <w:b/>
          <w:sz w:val="22"/>
        </w:rPr>
        <w:t xml:space="preserve">  </w:t>
      </w:r>
      <w:r>
        <w:rPr>
          <w:rFonts w:ascii="Arial" w:eastAsia="等线" w:hAnsi="Arial" w:cs="Arial"/>
          <w:b/>
          <w:sz w:val="22"/>
        </w:rPr>
        <w:t>插排广告</w:t>
      </w:r>
      <w:r>
        <w:rPr>
          <w:rFonts w:ascii="Arial" w:eastAsia="等线" w:hAnsi="Arial" w:cs="Arial"/>
          <w:b/>
          <w:sz w:val="22"/>
        </w:rPr>
        <w:t xml:space="preserve">  </w:t>
      </w:r>
      <w:r>
        <w:rPr>
          <w:rFonts w:ascii="Arial" w:eastAsia="等线" w:hAnsi="Arial" w:cs="Arial"/>
          <w:b/>
          <w:sz w:val="22"/>
        </w:rPr>
        <w:t>激励广告</w:t>
      </w:r>
      <w:r>
        <w:rPr>
          <w:rFonts w:ascii="Arial" w:eastAsia="等线" w:hAnsi="Arial" w:cs="Arial"/>
          <w:sz w:val="22"/>
        </w:rPr>
        <w:t xml:space="preserve"> </w:t>
      </w:r>
      <w:r>
        <w:rPr>
          <w:rFonts w:ascii="Arial" w:eastAsia="等线" w:hAnsi="Arial" w:cs="Arial"/>
          <w:sz w:val="22"/>
        </w:rPr>
        <w:t>各自新建一个广告位。</w:t>
      </w:r>
    </w:p>
    <w:p w14:paraId="5B144635" w14:textId="77777777" w:rsidR="00F46C10" w:rsidRDefault="00F46C10" w:rsidP="00F46C10">
      <w:pPr>
        <w:spacing w:before="120" w:after="120" w:line="288" w:lineRule="auto"/>
        <w:jc w:val="center"/>
      </w:pPr>
      <w:r>
        <w:rPr>
          <w:noProof/>
        </w:rPr>
        <w:drawing>
          <wp:inline distT="0" distB="0" distL="0" distR="0" wp14:anchorId="58EA8F62" wp14:editId="398B959E">
            <wp:extent cx="5257800" cy="3171825"/>
            <wp:effectExtent l="0" t="0" r="0" b="9525"/>
            <wp:docPr id="5" name="Draw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rawing 4"/>
                    <pic:cNvPicPr>
                      <a:picLocks noChangeAspect="1"/>
                    </pic:cNvPicPr>
                  </pic:nvPicPr>
                  <pic:blipFill>
                    <a:blip r:embed="rId9"/>
                    <a:stretch>
                      <a:fillRect/>
                    </a:stretch>
                  </pic:blipFill>
                  <pic:spPr>
                    <a:xfrm>
                      <a:off x="0" y="0"/>
                      <a:ext cx="5257800" cy="3171825"/>
                    </a:xfrm>
                    <a:prstGeom prst="rect">
                      <a:avLst/>
                    </a:prstGeom>
                  </pic:spPr>
                </pic:pic>
              </a:graphicData>
            </a:graphic>
          </wp:inline>
        </w:drawing>
      </w:r>
    </w:p>
    <w:p w14:paraId="33D64CE0" w14:textId="77777777" w:rsidR="00F46C10" w:rsidRDefault="00F46C10" w:rsidP="00F46C10">
      <w:pPr>
        <w:spacing w:before="120" w:after="120" w:line="288" w:lineRule="auto"/>
        <w:jc w:val="left"/>
      </w:pPr>
      <w:r>
        <w:rPr>
          <w:rFonts w:ascii="Arial" w:eastAsia="等线" w:hAnsi="Arial" w:cs="Arial"/>
          <w:sz w:val="22"/>
        </w:rPr>
        <w:t>2.</w:t>
      </w:r>
      <w:r>
        <w:rPr>
          <w:rFonts w:ascii="Arial" w:eastAsia="等线" w:hAnsi="Arial" w:cs="Arial"/>
          <w:sz w:val="22"/>
        </w:rPr>
        <w:t>如图开通原生视频广告位，可根据自己情况开通。</w:t>
      </w:r>
    </w:p>
    <w:p w14:paraId="3F4FFD40" w14:textId="77777777" w:rsidR="00F46C10" w:rsidRDefault="00F46C10" w:rsidP="00F46C10">
      <w:pPr>
        <w:spacing w:before="120" w:after="120" w:line="288" w:lineRule="auto"/>
        <w:jc w:val="center"/>
      </w:pPr>
      <w:r>
        <w:rPr>
          <w:noProof/>
        </w:rPr>
        <w:drawing>
          <wp:inline distT="0" distB="0" distL="0" distR="0" wp14:anchorId="3AF7A145" wp14:editId="48F2A9DC">
            <wp:extent cx="5257800" cy="1876425"/>
            <wp:effectExtent l="0" t="0" r="0" b="9525"/>
            <wp:docPr id="6" name="Draw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rawing 5"/>
                    <pic:cNvPicPr>
                      <a:picLocks noChangeAspect="1"/>
                    </pic:cNvPicPr>
                  </pic:nvPicPr>
                  <pic:blipFill>
                    <a:blip r:embed="rId10"/>
                    <a:stretch>
                      <a:fillRect/>
                    </a:stretch>
                  </pic:blipFill>
                  <pic:spPr>
                    <a:xfrm>
                      <a:off x="0" y="0"/>
                      <a:ext cx="5257800" cy="1876425"/>
                    </a:xfrm>
                    <a:prstGeom prst="rect">
                      <a:avLst/>
                    </a:prstGeom>
                  </pic:spPr>
                </pic:pic>
              </a:graphicData>
            </a:graphic>
          </wp:inline>
        </w:drawing>
      </w:r>
    </w:p>
    <w:p w14:paraId="7AB34BD9" w14:textId="77777777" w:rsidR="00F46C10" w:rsidRDefault="00F46C10" w:rsidP="00F46C10">
      <w:pPr>
        <w:spacing w:before="120" w:after="120" w:line="288" w:lineRule="auto"/>
        <w:jc w:val="left"/>
      </w:pPr>
      <w:r>
        <w:rPr>
          <w:rFonts w:ascii="Arial" w:eastAsia="等线" w:hAnsi="Arial" w:cs="Arial"/>
          <w:sz w:val="22"/>
        </w:rPr>
        <w:t>生成成功后即可有视频广告</w:t>
      </w:r>
      <w:r>
        <w:rPr>
          <w:rFonts w:ascii="Arial" w:eastAsia="等线" w:hAnsi="Arial" w:cs="Arial"/>
          <w:sz w:val="22"/>
        </w:rPr>
        <w:t>ID</w:t>
      </w:r>
    </w:p>
    <w:p w14:paraId="4B71CE99" w14:textId="77777777" w:rsidR="00F46C10" w:rsidRDefault="00F46C10" w:rsidP="00F46C10">
      <w:pPr>
        <w:spacing w:before="120" w:after="120" w:line="288" w:lineRule="auto"/>
        <w:jc w:val="left"/>
      </w:pPr>
      <w:r>
        <w:rPr>
          <w:rFonts w:ascii="Arial" w:eastAsia="等线" w:hAnsi="Arial" w:cs="Arial"/>
          <w:sz w:val="22"/>
        </w:rPr>
        <w:lastRenderedPageBreak/>
        <w:t>填写在在线打包网站的广告配置内容区域</w:t>
      </w:r>
    </w:p>
    <w:p w14:paraId="680FACB4" w14:textId="77777777" w:rsidR="00F46C10" w:rsidRDefault="00F46C10" w:rsidP="00F46C10">
      <w:pPr>
        <w:spacing w:before="120" w:after="120" w:line="288" w:lineRule="auto"/>
        <w:jc w:val="center"/>
      </w:pPr>
      <w:r>
        <w:rPr>
          <w:noProof/>
        </w:rPr>
        <w:drawing>
          <wp:inline distT="0" distB="0" distL="0" distR="0" wp14:anchorId="206B35F0" wp14:editId="4C0109EF">
            <wp:extent cx="5257800" cy="2381250"/>
            <wp:effectExtent l="0" t="0" r="0" b="0"/>
            <wp:docPr id="7" name="Draw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rawing 6"/>
                    <pic:cNvPicPr>
                      <a:picLocks noChangeAspect="1"/>
                    </pic:cNvPicPr>
                  </pic:nvPicPr>
                  <pic:blipFill>
                    <a:blip r:embed="rId11"/>
                    <a:stretch>
                      <a:fillRect/>
                    </a:stretch>
                  </pic:blipFill>
                  <pic:spPr>
                    <a:xfrm>
                      <a:off x="0" y="0"/>
                      <a:ext cx="5257800" cy="2381250"/>
                    </a:xfrm>
                    <a:prstGeom prst="rect">
                      <a:avLst/>
                    </a:prstGeom>
                  </pic:spPr>
                </pic:pic>
              </a:graphicData>
            </a:graphic>
          </wp:inline>
        </w:drawing>
      </w:r>
    </w:p>
    <w:p w14:paraId="3C616F86" w14:textId="77777777" w:rsidR="00F46C10" w:rsidRDefault="00F46C10" w:rsidP="00F46C10">
      <w:pPr>
        <w:spacing w:before="120" w:after="120" w:line="288" w:lineRule="auto"/>
        <w:jc w:val="left"/>
      </w:pPr>
    </w:p>
    <w:p w14:paraId="0100445F" w14:textId="77777777" w:rsidR="00F46C10" w:rsidRDefault="00F46C10" w:rsidP="00F46C10">
      <w:pPr>
        <w:spacing w:before="120" w:after="120" w:line="288" w:lineRule="auto"/>
        <w:jc w:val="left"/>
      </w:pPr>
    </w:p>
    <w:p w14:paraId="024B9814" w14:textId="77777777" w:rsidR="00F46C10" w:rsidRDefault="00F46C10" w:rsidP="00F46C10">
      <w:pPr>
        <w:spacing w:before="120" w:after="120" w:line="288" w:lineRule="auto"/>
        <w:jc w:val="left"/>
      </w:pPr>
      <w:r>
        <w:rPr>
          <w:rFonts w:ascii="Arial" w:eastAsia="等线" w:hAnsi="Arial" w:cs="Arial"/>
          <w:sz w:val="22"/>
        </w:rPr>
        <w:t>激励广告以及插屏广告在公众平台选项中开启即可</w:t>
      </w:r>
    </w:p>
    <w:p w14:paraId="2915E726" w14:textId="77777777" w:rsidR="00F46C10" w:rsidRDefault="00F46C10" w:rsidP="00F46C10">
      <w:pPr>
        <w:spacing w:before="120" w:after="120" w:line="288" w:lineRule="auto"/>
        <w:jc w:val="center"/>
      </w:pPr>
      <w:r>
        <w:rPr>
          <w:noProof/>
        </w:rPr>
        <w:drawing>
          <wp:inline distT="0" distB="0" distL="0" distR="0" wp14:anchorId="5EE6F62E" wp14:editId="5D7F332D">
            <wp:extent cx="5257800" cy="2609850"/>
            <wp:effectExtent l="0" t="0" r="0" b="0"/>
            <wp:docPr id="8" name="Draw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rawing 7"/>
                    <pic:cNvPicPr>
                      <a:picLocks noChangeAspect="1"/>
                    </pic:cNvPicPr>
                  </pic:nvPicPr>
                  <pic:blipFill>
                    <a:blip r:embed="rId12"/>
                    <a:stretch>
                      <a:fillRect/>
                    </a:stretch>
                  </pic:blipFill>
                  <pic:spPr>
                    <a:xfrm>
                      <a:off x="0" y="0"/>
                      <a:ext cx="5257800" cy="2609850"/>
                    </a:xfrm>
                    <a:prstGeom prst="rect">
                      <a:avLst/>
                    </a:prstGeom>
                  </pic:spPr>
                </pic:pic>
              </a:graphicData>
            </a:graphic>
          </wp:inline>
        </w:drawing>
      </w:r>
    </w:p>
    <w:p w14:paraId="48515E67" w14:textId="77777777" w:rsidR="00F46C10" w:rsidRDefault="00F46C10" w:rsidP="00F46C10">
      <w:pPr>
        <w:spacing w:before="120" w:after="120" w:line="288" w:lineRule="auto"/>
        <w:jc w:val="center"/>
      </w:pPr>
      <w:r>
        <w:rPr>
          <w:noProof/>
        </w:rPr>
        <w:drawing>
          <wp:inline distT="0" distB="0" distL="0" distR="0" wp14:anchorId="73DB37D6" wp14:editId="3BF9FB90">
            <wp:extent cx="5257800" cy="2400300"/>
            <wp:effectExtent l="0" t="0" r="0" b="0"/>
            <wp:docPr id="9" name="Draw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rawing 8"/>
                    <pic:cNvPicPr>
                      <a:picLocks noChangeAspect="1"/>
                    </pic:cNvPicPr>
                  </pic:nvPicPr>
                  <pic:blipFill>
                    <a:blip r:embed="rId13"/>
                    <a:stretch>
                      <a:fillRect/>
                    </a:stretch>
                  </pic:blipFill>
                  <pic:spPr>
                    <a:xfrm>
                      <a:off x="0" y="0"/>
                      <a:ext cx="5257800" cy="2400300"/>
                    </a:xfrm>
                    <a:prstGeom prst="rect">
                      <a:avLst/>
                    </a:prstGeom>
                  </pic:spPr>
                </pic:pic>
              </a:graphicData>
            </a:graphic>
          </wp:inline>
        </w:drawing>
      </w:r>
    </w:p>
    <w:p w14:paraId="749F6C72" w14:textId="77777777" w:rsidR="00F46C10" w:rsidRDefault="00F46C10" w:rsidP="00F46C10">
      <w:pPr>
        <w:spacing w:before="320" w:after="120" w:line="288" w:lineRule="auto"/>
        <w:jc w:val="left"/>
        <w:outlineLvl w:val="1"/>
      </w:pPr>
      <w:bookmarkStart w:id="2" w:name="heading_5"/>
      <w:r>
        <w:rPr>
          <w:rFonts w:ascii="Arial" w:eastAsia="等线" w:hAnsi="Arial" w:cs="Arial"/>
          <w:b/>
          <w:sz w:val="32"/>
        </w:rPr>
        <w:lastRenderedPageBreak/>
        <w:t>三</w:t>
      </w:r>
      <w:r>
        <w:rPr>
          <w:rFonts w:ascii="Arial" w:eastAsia="等线" w:hAnsi="Arial" w:cs="Arial"/>
          <w:b/>
          <w:sz w:val="32"/>
        </w:rPr>
        <w:t>.</w:t>
      </w:r>
      <w:r>
        <w:rPr>
          <w:rFonts w:ascii="Arial" w:eastAsia="等线" w:hAnsi="Arial" w:cs="Arial"/>
          <w:b/>
          <w:sz w:val="32"/>
        </w:rPr>
        <w:t>配置中转域名</w:t>
      </w:r>
      <w:bookmarkEnd w:id="2"/>
    </w:p>
    <w:tbl>
      <w:tblPr>
        <w:tblW w:w="0" w:type="auto"/>
        <w:tblBorders>
          <w:top w:val="single" w:sz="0" w:space="0" w:color="FED4A4"/>
          <w:left w:val="single" w:sz="0" w:space="0" w:color="FED4A4"/>
          <w:bottom w:val="single" w:sz="0" w:space="0" w:color="FED4A4"/>
          <w:right w:val="single" w:sz="0" w:space="0" w:color="FED4A4"/>
          <w:insideH w:val="single" w:sz="0" w:space="0" w:color="FED4A4"/>
          <w:insideV w:val="single" w:sz="0" w:space="0" w:color="FED4A4"/>
        </w:tblBorders>
        <w:tblLayout w:type="fixed"/>
        <w:tblCellMar>
          <w:left w:w="10" w:type="dxa"/>
          <w:right w:w="10" w:type="dxa"/>
        </w:tblCellMar>
        <w:tblLook w:val="04A0" w:firstRow="1" w:lastRow="0" w:firstColumn="1" w:lastColumn="0" w:noHBand="0" w:noVBand="1"/>
      </w:tblPr>
      <w:tblGrid>
        <w:gridCol w:w="8280"/>
      </w:tblGrid>
      <w:tr w:rsidR="00F46C10" w14:paraId="04D0C316" w14:textId="77777777" w:rsidTr="005D5900">
        <w:tc>
          <w:tcPr>
            <w:tcW w:w="8280" w:type="dxa"/>
            <w:shd w:val="clear" w:color="auto" w:fill="FFF5EB"/>
            <w:tcMar>
              <w:top w:w="60" w:type="dxa"/>
              <w:left w:w="120" w:type="dxa"/>
              <w:bottom w:w="30" w:type="dxa"/>
              <w:right w:w="120" w:type="dxa"/>
            </w:tcMar>
          </w:tcPr>
          <w:p w14:paraId="23103D76" w14:textId="77777777" w:rsidR="00F46C10" w:rsidRDefault="00F46C10" w:rsidP="005D5900">
            <w:pPr>
              <w:spacing w:before="120" w:after="120" w:line="288" w:lineRule="auto"/>
              <w:jc w:val="left"/>
            </w:pPr>
            <w:r>
              <w:rPr>
                <w:rFonts w:ascii="Arial" w:eastAsia="等线" w:hAnsi="Arial" w:cs="Arial"/>
                <w:sz w:val="22"/>
              </w:rPr>
              <w:t>无服务器域名的小伙伴</w:t>
            </w:r>
            <w:r>
              <w:rPr>
                <w:rFonts w:ascii="Arial" w:eastAsia="等线" w:hAnsi="Arial" w:cs="Arial"/>
                <w:sz w:val="22"/>
              </w:rPr>
              <w:t xml:space="preserve"> </w:t>
            </w:r>
            <w:r>
              <w:rPr>
                <w:rFonts w:ascii="Arial" w:eastAsia="等线" w:hAnsi="Arial" w:cs="Arial"/>
                <w:sz w:val="22"/>
              </w:rPr>
              <w:t>可以不用配置</w:t>
            </w:r>
            <w:r>
              <w:rPr>
                <w:rFonts w:ascii="Arial" w:eastAsia="等线" w:hAnsi="Arial" w:cs="Arial"/>
                <w:sz w:val="22"/>
              </w:rPr>
              <w:t xml:space="preserve"> </w:t>
            </w:r>
          </w:p>
          <w:p w14:paraId="4112AF02" w14:textId="77777777" w:rsidR="00F46C10" w:rsidRDefault="00F46C10" w:rsidP="005D5900">
            <w:pPr>
              <w:spacing w:before="120" w:after="120" w:line="288" w:lineRule="auto"/>
              <w:jc w:val="left"/>
            </w:pPr>
            <w:r>
              <w:rPr>
                <w:rFonts w:ascii="Arial" w:eastAsia="等线" w:hAnsi="Arial" w:cs="Arial"/>
                <w:sz w:val="22"/>
              </w:rPr>
              <w:t>中转的作用是解决小程序下载</w:t>
            </w:r>
            <w:proofErr w:type="gramStart"/>
            <w:r>
              <w:rPr>
                <w:rFonts w:ascii="Arial" w:eastAsia="等线" w:hAnsi="Arial" w:cs="Arial"/>
                <w:sz w:val="22"/>
              </w:rPr>
              <w:t>域名白</w:t>
            </w:r>
            <w:proofErr w:type="gramEnd"/>
            <w:r>
              <w:rPr>
                <w:rFonts w:ascii="Arial" w:eastAsia="等线" w:hAnsi="Arial" w:cs="Arial"/>
                <w:sz w:val="22"/>
              </w:rPr>
              <w:t>名单只支持</w:t>
            </w:r>
            <w:r>
              <w:rPr>
                <w:rFonts w:ascii="Arial" w:eastAsia="等线" w:hAnsi="Arial" w:cs="Arial"/>
                <w:sz w:val="22"/>
              </w:rPr>
              <w:t>200</w:t>
            </w:r>
            <w:r>
              <w:rPr>
                <w:rFonts w:ascii="Arial" w:eastAsia="等线" w:hAnsi="Arial" w:cs="Arial"/>
                <w:sz w:val="22"/>
              </w:rPr>
              <w:t>个域名</w:t>
            </w:r>
            <w:r>
              <w:rPr>
                <w:rFonts w:ascii="Arial" w:eastAsia="等线" w:hAnsi="Arial" w:cs="Arial"/>
                <w:sz w:val="22"/>
              </w:rPr>
              <w:t xml:space="preserve"> </w:t>
            </w:r>
          </w:p>
        </w:tc>
      </w:tr>
    </w:tbl>
    <w:p w14:paraId="57D8D0EC" w14:textId="77777777" w:rsidR="00F46C10" w:rsidRDefault="00F46C10" w:rsidP="00F46C10">
      <w:pPr>
        <w:spacing w:before="120" w:after="120" w:line="288" w:lineRule="auto"/>
        <w:jc w:val="left"/>
      </w:pPr>
      <w:r>
        <w:rPr>
          <w:rFonts w:ascii="Arial" w:eastAsia="等线" w:hAnsi="Arial" w:cs="Arial"/>
          <w:sz w:val="22"/>
        </w:rPr>
        <w:t>自建中转</w:t>
      </w:r>
      <w:proofErr w:type="gramStart"/>
      <w:r>
        <w:rPr>
          <w:rFonts w:ascii="Arial" w:eastAsia="等线" w:hAnsi="Arial" w:cs="Arial"/>
          <w:sz w:val="22"/>
        </w:rPr>
        <w:t>下载站教程</w:t>
      </w:r>
      <w:proofErr w:type="gramEnd"/>
      <w:r>
        <w:rPr>
          <w:rFonts w:ascii="Arial" w:eastAsia="等线" w:hAnsi="Arial" w:cs="Arial"/>
          <w:sz w:val="22"/>
        </w:rPr>
        <w:t>文档：</w:t>
      </w:r>
    </w:p>
    <w:p w14:paraId="33D3D4D6" w14:textId="77777777" w:rsidR="00F46C10" w:rsidRDefault="00F46C10" w:rsidP="00F46C10">
      <w:pPr>
        <w:spacing w:before="120" w:after="120" w:line="288" w:lineRule="auto"/>
        <w:jc w:val="left"/>
      </w:pPr>
      <w:r>
        <w:rPr>
          <w:rFonts w:ascii="Arial" w:eastAsia="等线" w:hAnsi="Arial" w:cs="Arial"/>
          <w:sz w:val="22"/>
        </w:rPr>
        <w:t>https://mp.weixin.qq.com/s/LwVTGPmm17wcobG1D063HQ</w:t>
      </w: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CellMar>
          <w:left w:w="10" w:type="dxa"/>
          <w:right w:w="10" w:type="dxa"/>
        </w:tblCellMar>
        <w:tblLook w:val="04A0" w:firstRow="1" w:lastRow="0" w:firstColumn="1" w:lastColumn="0" w:noHBand="0" w:noVBand="1"/>
      </w:tblPr>
      <w:tblGrid>
        <w:gridCol w:w="8280"/>
      </w:tblGrid>
      <w:tr w:rsidR="00F46C10" w14:paraId="65CFFCF0" w14:textId="77777777" w:rsidTr="005D5900">
        <w:tc>
          <w:tcPr>
            <w:tcW w:w="8280" w:type="dxa"/>
            <w:tcBorders>
              <w:top w:val="nil"/>
              <w:left w:val="single" w:sz="18" w:space="0" w:color="BBBFC4"/>
              <w:bottom w:val="nil"/>
              <w:right w:val="nil"/>
            </w:tcBorders>
            <w:tcMar>
              <w:top w:w="60" w:type="dxa"/>
              <w:left w:w="120" w:type="dxa"/>
              <w:bottom w:w="30" w:type="dxa"/>
              <w:right w:w="120" w:type="dxa"/>
            </w:tcMar>
          </w:tcPr>
          <w:p w14:paraId="6098ED2F" w14:textId="77777777" w:rsidR="00F46C10" w:rsidRDefault="00F46C10" w:rsidP="005D5900">
            <w:pPr>
              <w:spacing w:before="120" w:after="120" w:line="288" w:lineRule="auto"/>
              <w:jc w:val="left"/>
            </w:pPr>
            <w:r>
              <w:rPr>
                <w:rFonts w:ascii="Arial" w:eastAsia="等线" w:hAnsi="Arial" w:cs="Arial"/>
                <w:color w:val="646A73"/>
                <w:sz w:val="22"/>
              </w:rPr>
              <w:t>温馨提示：没有服务器域名的可以</w:t>
            </w:r>
            <w:proofErr w:type="gramStart"/>
            <w:r>
              <w:rPr>
                <w:rFonts w:ascii="Arial" w:eastAsia="等线" w:hAnsi="Arial" w:cs="Arial"/>
                <w:color w:val="646A73"/>
                <w:sz w:val="22"/>
              </w:rPr>
              <w:t>不</w:t>
            </w:r>
            <w:proofErr w:type="gramEnd"/>
            <w:r>
              <w:rPr>
                <w:rFonts w:ascii="Arial" w:eastAsia="等线" w:hAnsi="Arial" w:cs="Arial"/>
                <w:color w:val="646A73"/>
                <w:sz w:val="22"/>
              </w:rPr>
              <w:t>配置</w:t>
            </w:r>
            <w:r>
              <w:rPr>
                <w:rFonts w:ascii="Arial" w:eastAsia="等线" w:hAnsi="Arial" w:cs="Arial"/>
                <w:color w:val="646A73"/>
                <w:sz w:val="22"/>
              </w:rPr>
              <w:t xml:space="preserve"> </w:t>
            </w:r>
            <w:r>
              <w:rPr>
                <w:rFonts w:ascii="Arial" w:eastAsia="等线" w:hAnsi="Arial" w:cs="Arial"/>
                <w:color w:val="646A73"/>
                <w:sz w:val="22"/>
              </w:rPr>
              <w:t>（有中转站可以解析的无水印视频及图片</w:t>
            </w:r>
            <w:r>
              <w:rPr>
                <w:rFonts w:ascii="Arial" w:eastAsia="等线" w:hAnsi="Arial" w:cs="Arial"/>
                <w:color w:val="646A73"/>
                <w:sz w:val="22"/>
              </w:rPr>
              <w:t>100%</w:t>
            </w:r>
            <w:r>
              <w:rPr>
                <w:rFonts w:ascii="Arial" w:eastAsia="等线" w:hAnsi="Arial" w:cs="Arial"/>
                <w:color w:val="646A73"/>
                <w:sz w:val="22"/>
              </w:rPr>
              <w:t>下载成功</w:t>
            </w:r>
            <w:r>
              <w:rPr>
                <w:rFonts w:ascii="Arial" w:eastAsia="等线" w:hAnsi="Arial" w:cs="Arial"/>
                <w:color w:val="646A73"/>
                <w:sz w:val="22"/>
              </w:rPr>
              <w:t xml:space="preserve">  </w:t>
            </w:r>
            <w:proofErr w:type="gramStart"/>
            <w:r>
              <w:rPr>
                <w:rFonts w:ascii="Arial" w:eastAsia="等线" w:hAnsi="Arial" w:cs="Arial"/>
                <w:color w:val="646A73"/>
                <w:sz w:val="22"/>
              </w:rPr>
              <w:t>不</w:t>
            </w:r>
            <w:proofErr w:type="gramEnd"/>
            <w:r>
              <w:rPr>
                <w:rFonts w:ascii="Arial" w:eastAsia="等线" w:hAnsi="Arial" w:cs="Arial"/>
                <w:color w:val="646A73"/>
                <w:sz w:val="22"/>
              </w:rPr>
              <w:t>配置的</w:t>
            </w:r>
            <w:r>
              <w:rPr>
                <w:rFonts w:ascii="Arial" w:eastAsia="等线" w:hAnsi="Arial" w:cs="Arial"/>
                <w:color w:val="646A73"/>
                <w:sz w:val="22"/>
              </w:rPr>
              <w:t xml:space="preserve"> </w:t>
            </w:r>
            <w:r>
              <w:rPr>
                <w:rFonts w:ascii="Arial" w:eastAsia="等线" w:hAnsi="Arial" w:cs="Arial"/>
                <w:color w:val="646A73"/>
                <w:sz w:val="22"/>
              </w:rPr>
              <w:t>部分视频不能直接下载</w:t>
            </w:r>
            <w:r>
              <w:rPr>
                <w:rFonts w:ascii="Arial" w:eastAsia="等线" w:hAnsi="Arial" w:cs="Arial"/>
                <w:color w:val="646A73"/>
                <w:sz w:val="22"/>
              </w:rPr>
              <w:t xml:space="preserve"> </w:t>
            </w:r>
            <w:r>
              <w:rPr>
                <w:rFonts w:ascii="Arial" w:eastAsia="等线" w:hAnsi="Arial" w:cs="Arial"/>
                <w:color w:val="646A73"/>
                <w:sz w:val="22"/>
              </w:rPr>
              <w:t>）</w:t>
            </w:r>
          </w:p>
        </w:tc>
      </w:tr>
    </w:tbl>
    <w:p w14:paraId="77276D5C" w14:textId="77777777" w:rsidR="00F46C10" w:rsidRDefault="00F46C10" w:rsidP="00F46C10">
      <w:pPr>
        <w:spacing w:before="120" w:after="120" w:line="288" w:lineRule="auto"/>
        <w:jc w:val="center"/>
      </w:pPr>
      <w:r>
        <w:rPr>
          <w:noProof/>
        </w:rPr>
        <w:drawing>
          <wp:inline distT="0" distB="0" distL="0" distR="0" wp14:anchorId="00348FAB" wp14:editId="7B784A1D">
            <wp:extent cx="5257800" cy="2771775"/>
            <wp:effectExtent l="0" t="0" r="0" b="9525"/>
            <wp:docPr id="10" name="Draw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rawing 9"/>
                    <pic:cNvPicPr>
                      <a:picLocks noChangeAspect="1"/>
                    </pic:cNvPicPr>
                  </pic:nvPicPr>
                  <pic:blipFill>
                    <a:blip r:embed="rId14"/>
                    <a:stretch>
                      <a:fillRect/>
                    </a:stretch>
                  </pic:blipFill>
                  <pic:spPr>
                    <a:xfrm>
                      <a:off x="0" y="0"/>
                      <a:ext cx="5257800" cy="2771775"/>
                    </a:xfrm>
                    <a:prstGeom prst="rect">
                      <a:avLst/>
                    </a:prstGeom>
                  </pic:spPr>
                </pic:pic>
              </a:graphicData>
            </a:graphic>
          </wp:inline>
        </w:drawing>
      </w:r>
    </w:p>
    <w:p w14:paraId="3E9B4B06" w14:textId="77777777" w:rsidR="00F46C10" w:rsidRDefault="00F46C10" w:rsidP="00F46C10">
      <w:pPr>
        <w:spacing w:before="320" w:after="120" w:line="288" w:lineRule="auto"/>
        <w:jc w:val="left"/>
        <w:outlineLvl w:val="1"/>
      </w:pPr>
      <w:bookmarkStart w:id="3" w:name="heading_6"/>
      <w:r>
        <w:rPr>
          <w:rFonts w:ascii="Arial" w:eastAsia="等线" w:hAnsi="Arial" w:cs="Arial"/>
          <w:b/>
          <w:sz w:val="32"/>
        </w:rPr>
        <w:t>四</w:t>
      </w:r>
      <w:r>
        <w:rPr>
          <w:rFonts w:ascii="Arial" w:eastAsia="等线" w:hAnsi="Arial" w:cs="Arial"/>
          <w:b/>
          <w:sz w:val="32"/>
        </w:rPr>
        <w:t>.</w:t>
      </w:r>
      <w:r>
        <w:rPr>
          <w:rFonts w:ascii="Arial" w:eastAsia="等线" w:hAnsi="Arial" w:cs="Arial"/>
          <w:b/>
          <w:sz w:val="32"/>
        </w:rPr>
        <w:t>配置去水印接口</w:t>
      </w:r>
      <w:bookmarkEnd w:id="3"/>
    </w:p>
    <w:p w14:paraId="6699EE88" w14:textId="77777777" w:rsidR="00F46C10" w:rsidRDefault="00F46C10" w:rsidP="00F46C10">
      <w:pPr>
        <w:spacing w:before="120" w:after="120" w:line="288" w:lineRule="auto"/>
        <w:jc w:val="left"/>
      </w:pPr>
      <w:r>
        <w:rPr>
          <w:rFonts w:ascii="Arial" w:eastAsia="等线" w:hAnsi="Arial" w:cs="Arial"/>
          <w:sz w:val="22"/>
        </w:rPr>
        <w:t>在线打包网站的短视频解析接口是共享接口</w:t>
      </w:r>
      <w:r>
        <w:rPr>
          <w:rFonts w:ascii="Arial" w:eastAsia="等线" w:hAnsi="Arial" w:cs="Arial"/>
          <w:sz w:val="22"/>
        </w:rPr>
        <w:t xml:space="preserve"> </w:t>
      </w:r>
      <w:r>
        <w:rPr>
          <w:rFonts w:ascii="Arial" w:eastAsia="等线" w:hAnsi="Arial" w:cs="Arial"/>
          <w:sz w:val="22"/>
        </w:rPr>
        <w:t>一共</w:t>
      </w:r>
      <w:r>
        <w:rPr>
          <w:rFonts w:ascii="Arial" w:eastAsia="等线" w:hAnsi="Arial" w:cs="Arial"/>
          <w:b/>
          <w:color w:val="DE7802"/>
          <w:sz w:val="22"/>
        </w:rPr>
        <w:t>四十万</w:t>
      </w:r>
      <w:r>
        <w:rPr>
          <w:rFonts w:ascii="Arial" w:eastAsia="等线" w:hAnsi="Arial" w:cs="Arial"/>
          <w:sz w:val="22"/>
        </w:rPr>
        <w:t>解析额度</w:t>
      </w:r>
      <w:r>
        <w:rPr>
          <w:rFonts w:ascii="Arial" w:eastAsia="等线" w:hAnsi="Arial" w:cs="Arial"/>
          <w:sz w:val="22"/>
        </w:rPr>
        <w:t xml:space="preserve">  </w:t>
      </w:r>
      <w:r>
        <w:rPr>
          <w:rFonts w:ascii="Arial" w:eastAsia="等线" w:hAnsi="Arial" w:cs="Arial"/>
          <w:b/>
          <w:sz w:val="22"/>
          <w:shd w:val="clear" w:color="auto" w:fill="FFE928"/>
        </w:rPr>
        <w:t>于</w:t>
      </w:r>
      <w:r>
        <w:rPr>
          <w:rFonts w:ascii="Arial" w:eastAsia="等线" w:hAnsi="Arial" w:cs="Arial"/>
          <w:b/>
          <w:sz w:val="22"/>
          <w:shd w:val="clear" w:color="auto" w:fill="FFE928"/>
        </w:rPr>
        <w:t>20250520</w:t>
      </w:r>
      <w:r>
        <w:rPr>
          <w:rFonts w:ascii="Arial" w:eastAsia="等线" w:hAnsi="Arial" w:cs="Arial"/>
          <w:b/>
          <w:sz w:val="22"/>
          <w:shd w:val="clear" w:color="auto" w:fill="FFE928"/>
        </w:rPr>
        <w:t>额度已全部用完</w:t>
      </w:r>
    </w:p>
    <w:p w14:paraId="3A60D0F1" w14:textId="77777777" w:rsidR="00F46C10" w:rsidRDefault="00F46C10" w:rsidP="00F46C10">
      <w:pPr>
        <w:spacing w:before="120" w:after="120" w:line="288" w:lineRule="auto"/>
        <w:jc w:val="left"/>
      </w:pPr>
      <w:r>
        <w:rPr>
          <w:rFonts w:ascii="Arial" w:eastAsia="等线" w:hAnsi="Arial" w:cs="Arial"/>
          <w:sz w:val="22"/>
        </w:rPr>
        <w:t xml:space="preserve"> </w:t>
      </w:r>
      <w:r>
        <w:rPr>
          <w:rFonts w:ascii="Arial" w:eastAsia="等线" w:hAnsi="Arial" w:cs="Arial"/>
          <w:sz w:val="22"/>
        </w:rPr>
        <w:t>如需长时间使用</w:t>
      </w:r>
      <w:r>
        <w:rPr>
          <w:rFonts w:ascii="Arial" w:eastAsia="等线" w:hAnsi="Arial" w:cs="Arial"/>
          <w:sz w:val="22"/>
        </w:rPr>
        <w:t xml:space="preserve"> </w:t>
      </w:r>
      <w:r>
        <w:rPr>
          <w:rFonts w:ascii="Arial" w:eastAsia="等线" w:hAnsi="Arial" w:cs="Arial"/>
          <w:sz w:val="22"/>
        </w:rPr>
        <w:t>请将接口换成自己的独立接口</w:t>
      </w:r>
      <w:r>
        <w:rPr>
          <w:rFonts w:ascii="Arial" w:eastAsia="等线" w:hAnsi="Arial" w:cs="Arial"/>
          <w:sz w:val="22"/>
        </w:rPr>
        <w:t xml:space="preserve"> </w:t>
      </w:r>
    </w:p>
    <w:p w14:paraId="2F3C78DB" w14:textId="77777777" w:rsidR="00F46C10" w:rsidRDefault="00F46C10" w:rsidP="00F46C10">
      <w:pPr>
        <w:spacing w:before="120" w:after="120" w:line="288" w:lineRule="auto"/>
        <w:jc w:val="left"/>
      </w:pPr>
    </w:p>
    <w:p w14:paraId="3DF53217" w14:textId="77777777" w:rsidR="00F46C10" w:rsidRDefault="00F46C10" w:rsidP="00F46C10">
      <w:pPr>
        <w:spacing w:before="120" w:after="120" w:line="288" w:lineRule="auto"/>
        <w:jc w:val="left"/>
      </w:pPr>
      <w:r>
        <w:rPr>
          <w:rFonts w:ascii="Arial" w:eastAsia="等线" w:hAnsi="Arial" w:cs="Arial"/>
          <w:sz w:val="22"/>
        </w:rPr>
        <w:t>接口地址：</w:t>
      </w:r>
      <w:r>
        <w:rPr>
          <w:rFonts w:ascii="Arial" w:eastAsia="等线" w:hAnsi="Arial" w:cs="Arial"/>
          <w:sz w:val="22"/>
        </w:rPr>
        <w:t>https://api.mz9.top/</w:t>
      </w:r>
    </w:p>
    <w:p w14:paraId="028F6F9B" w14:textId="77777777" w:rsidR="00F46C10" w:rsidRDefault="00F46C10" w:rsidP="00F46C10">
      <w:pPr>
        <w:spacing w:before="120" w:after="120" w:line="288" w:lineRule="auto"/>
        <w:jc w:val="left"/>
      </w:pPr>
    </w:p>
    <w:p w14:paraId="53B93937" w14:textId="77777777" w:rsidR="00F46C10" w:rsidRDefault="00F46C10" w:rsidP="00F46C10">
      <w:pPr>
        <w:spacing w:before="120" w:after="120" w:line="288" w:lineRule="auto"/>
        <w:jc w:val="left"/>
      </w:pPr>
      <w:r>
        <w:rPr>
          <w:rFonts w:ascii="Arial" w:eastAsia="等线" w:hAnsi="Arial" w:cs="Arial"/>
          <w:sz w:val="22"/>
        </w:rPr>
        <w:t>没有注册的小伙伴点击【登录】</w:t>
      </w:r>
      <w:r>
        <w:rPr>
          <w:rFonts w:ascii="Arial" w:eastAsia="等线" w:hAnsi="Arial" w:cs="Arial"/>
          <w:sz w:val="22"/>
        </w:rPr>
        <w:t xml:space="preserve"> - </w:t>
      </w:r>
      <w:r>
        <w:rPr>
          <w:rFonts w:ascii="Arial" w:eastAsia="等线" w:hAnsi="Arial" w:cs="Arial"/>
          <w:sz w:val="22"/>
        </w:rPr>
        <w:t>点击新用户注册</w:t>
      </w:r>
    </w:p>
    <w:p w14:paraId="03D4DDC2" w14:textId="77777777" w:rsidR="00F46C10" w:rsidRDefault="00F46C10" w:rsidP="00F46C10">
      <w:pPr>
        <w:spacing w:before="120" w:after="120" w:line="288" w:lineRule="auto"/>
        <w:jc w:val="center"/>
      </w:pPr>
      <w:r>
        <w:rPr>
          <w:noProof/>
        </w:rPr>
        <w:lastRenderedPageBreak/>
        <w:drawing>
          <wp:inline distT="0" distB="0" distL="0" distR="0" wp14:anchorId="50C0472D" wp14:editId="7B776F52">
            <wp:extent cx="5257800" cy="2552700"/>
            <wp:effectExtent l="0" t="0" r="0" b="0"/>
            <wp:docPr id="11" name="Draw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rawing 10"/>
                    <pic:cNvPicPr>
                      <a:picLocks noChangeAspect="1"/>
                    </pic:cNvPicPr>
                  </pic:nvPicPr>
                  <pic:blipFill>
                    <a:blip r:embed="rId15"/>
                    <a:stretch>
                      <a:fillRect/>
                    </a:stretch>
                  </pic:blipFill>
                  <pic:spPr>
                    <a:xfrm>
                      <a:off x="0" y="0"/>
                      <a:ext cx="5257800" cy="2552700"/>
                    </a:xfrm>
                    <a:prstGeom prst="rect">
                      <a:avLst/>
                    </a:prstGeom>
                  </pic:spPr>
                </pic:pic>
              </a:graphicData>
            </a:graphic>
          </wp:inline>
        </w:drawing>
      </w:r>
    </w:p>
    <w:p w14:paraId="184C1FBD" w14:textId="77777777" w:rsidR="00F46C10" w:rsidRDefault="00F46C10" w:rsidP="00F46C10">
      <w:pPr>
        <w:spacing w:before="120" w:after="120" w:line="288" w:lineRule="auto"/>
        <w:jc w:val="left"/>
      </w:pPr>
    </w:p>
    <w:p w14:paraId="3B6A5B58" w14:textId="77777777" w:rsidR="00F46C10" w:rsidRDefault="00F46C10" w:rsidP="00F46C10">
      <w:pPr>
        <w:spacing w:before="120" w:after="120" w:line="288" w:lineRule="auto"/>
        <w:jc w:val="center"/>
      </w:pPr>
      <w:r>
        <w:rPr>
          <w:noProof/>
        </w:rPr>
        <w:drawing>
          <wp:inline distT="0" distB="0" distL="0" distR="0" wp14:anchorId="2FF6A529" wp14:editId="242ADFDA">
            <wp:extent cx="5257800" cy="2590800"/>
            <wp:effectExtent l="0" t="0" r="0" b="0"/>
            <wp:docPr id="12" name="Draw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rawing 11"/>
                    <pic:cNvPicPr>
                      <a:picLocks noChangeAspect="1"/>
                    </pic:cNvPicPr>
                  </pic:nvPicPr>
                  <pic:blipFill>
                    <a:blip r:embed="rId16"/>
                    <a:stretch>
                      <a:fillRect/>
                    </a:stretch>
                  </pic:blipFill>
                  <pic:spPr>
                    <a:xfrm>
                      <a:off x="0" y="0"/>
                      <a:ext cx="5257800" cy="2590800"/>
                    </a:xfrm>
                    <a:prstGeom prst="rect">
                      <a:avLst/>
                    </a:prstGeom>
                  </pic:spPr>
                </pic:pic>
              </a:graphicData>
            </a:graphic>
          </wp:inline>
        </w:drawing>
      </w:r>
    </w:p>
    <w:p w14:paraId="7A3F15F5" w14:textId="77777777" w:rsidR="00F46C10" w:rsidRDefault="00F46C10" w:rsidP="00F46C10">
      <w:pPr>
        <w:spacing w:before="120" w:after="120" w:line="288" w:lineRule="auto"/>
        <w:jc w:val="left"/>
      </w:pPr>
    </w:p>
    <w:p w14:paraId="613A53C9" w14:textId="77777777" w:rsidR="00F46C10" w:rsidRDefault="00F46C10" w:rsidP="00F46C10">
      <w:pPr>
        <w:spacing w:before="120" w:after="120" w:line="288" w:lineRule="auto"/>
        <w:jc w:val="left"/>
      </w:pPr>
      <w:r>
        <w:rPr>
          <w:rFonts w:ascii="Arial" w:eastAsia="等线" w:hAnsi="Arial" w:cs="Arial"/>
          <w:sz w:val="22"/>
        </w:rPr>
        <w:t>注册成功后登录后台</w:t>
      </w:r>
      <w:r>
        <w:rPr>
          <w:rFonts w:ascii="Arial" w:eastAsia="等线" w:hAnsi="Arial" w:cs="Arial"/>
          <w:sz w:val="22"/>
        </w:rPr>
        <w:t xml:space="preserve"> </w:t>
      </w:r>
      <w:r>
        <w:rPr>
          <w:rFonts w:ascii="Arial" w:eastAsia="等线" w:hAnsi="Arial" w:cs="Arial"/>
          <w:sz w:val="22"/>
        </w:rPr>
        <w:t>找到【接口列表】</w:t>
      </w:r>
      <w:r>
        <w:rPr>
          <w:rFonts w:ascii="Arial" w:eastAsia="等线" w:hAnsi="Arial" w:cs="Arial"/>
          <w:sz w:val="22"/>
        </w:rPr>
        <w:t xml:space="preserve"> </w:t>
      </w:r>
      <w:r>
        <w:rPr>
          <w:rFonts w:ascii="Arial" w:eastAsia="等线" w:hAnsi="Arial" w:cs="Arial"/>
          <w:sz w:val="22"/>
        </w:rPr>
        <w:t>选择自己去水印接口需要开通的模式</w:t>
      </w:r>
    </w:p>
    <w:tbl>
      <w:tblPr>
        <w:tblW w:w="0" w:type="auto"/>
        <w:tblBorders>
          <w:top w:val="single" w:sz="0" w:space="0" w:color="FED4A4"/>
          <w:left w:val="single" w:sz="0" w:space="0" w:color="FED4A4"/>
          <w:bottom w:val="single" w:sz="0" w:space="0" w:color="FED4A4"/>
          <w:right w:val="single" w:sz="0" w:space="0" w:color="FED4A4"/>
          <w:insideH w:val="single" w:sz="0" w:space="0" w:color="FED4A4"/>
          <w:insideV w:val="single" w:sz="0" w:space="0" w:color="FED4A4"/>
        </w:tblBorders>
        <w:tblLayout w:type="fixed"/>
        <w:tblCellMar>
          <w:left w:w="10" w:type="dxa"/>
          <w:right w:w="10" w:type="dxa"/>
        </w:tblCellMar>
        <w:tblLook w:val="04A0" w:firstRow="1" w:lastRow="0" w:firstColumn="1" w:lastColumn="0" w:noHBand="0" w:noVBand="1"/>
      </w:tblPr>
      <w:tblGrid>
        <w:gridCol w:w="8280"/>
      </w:tblGrid>
      <w:tr w:rsidR="00F46C10" w14:paraId="0C820233" w14:textId="77777777" w:rsidTr="005D5900">
        <w:tc>
          <w:tcPr>
            <w:tcW w:w="8280" w:type="dxa"/>
            <w:shd w:val="clear" w:color="auto" w:fill="FFF5EB"/>
            <w:tcMar>
              <w:top w:w="60" w:type="dxa"/>
              <w:left w:w="120" w:type="dxa"/>
              <w:bottom w:w="30" w:type="dxa"/>
              <w:right w:w="120" w:type="dxa"/>
            </w:tcMar>
          </w:tcPr>
          <w:p w14:paraId="15AD228F" w14:textId="77777777" w:rsidR="00F46C10" w:rsidRDefault="00F46C10" w:rsidP="005D5900">
            <w:pPr>
              <w:spacing w:before="120" w:after="120" w:line="288" w:lineRule="auto"/>
              <w:jc w:val="left"/>
            </w:pPr>
            <w:r>
              <w:rPr>
                <w:rFonts w:ascii="Arial" w:eastAsia="等线" w:hAnsi="Arial" w:cs="Arial"/>
                <w:b/>
                <w:sz w:val="22"/>
              </w:rPr>
              <w:t>按量计费</w:t>
            </w:r>
            <w:r>
              <w:rPr>
                <w:rFonts w:ascii="Arial" w:eastAsia="等线" w:hAnsi="Arial" w:cs="Arial"/>
                <w:sz w:val="22"/>
              </w:rPr>
              <w:t>：根据实际使用量来收费，用多少算多少</w:t>
            </w:r>
            <w:r>
              <w:rPr>
                <w:rFonts w:ascii="Arial" w:eastAsia="等线" w:hAnsi="Arial" w:cs="Arial"/>
                <w:sz w:val="22"/>
              </w:rPr>
              <w:t xml:space="preserve"> </w:t>
            </w:r>
            <w:r>
              <w:rPr>
                <w:rFonts w:ascii="Arial" w:eastAsia="等线" w:hAnsi="Arial" w:cs="Arial"/>
                <w:sz w:val="22"/>
              </w:rPr>
              <w:t>（扣账户余额）</w:t>
            </w:r>
          </w:p>
          <w:p w14:paraId="2E1387F0" w14:textId="77777777" w:rsidR="00F46C10" w:rsidRDefault="00F46C10" w:rsidP="005D5900">
            <w:pPr>
              <w:spacing w:before="120" w:after="120" w:line="288" w:lineRule="auto"/>
              <w:jc w:val="left"/>
            </w:pPr>
            <w:r>
              <w:rPr>
                <w:rFonts w:ascii="Arial" w:eastAsia="等线" w:hAnsi="Arial" w:cs="Arial"/>
                <w:b/>
                <w:sz w:val="22"/>
              </w:rPr>
              <w:t>包点数计费</w:t>
            </w:r>
            <w:r>
              <w:rPr>
                <w:rFonts w:ascii="Arial" w:eastAsia="等线" w:hAnsi="Arial" w:cs="Arial"/>
                <w:sz w:val="22"/>
              </w:rPr>
              <w:t>：预先购买一定数量的点数</w:t>
            </w:r>
            <w:r>
              <w:rPr>
                <w:rFonts w:ascii="Arial" w:eastAsia="等线" w:hAnsi="Arial" w:cs="Arial"/>
                <w:sz w:val="22"/>
              </w:rPr>
              <w:t>/</w:t>
            </w:r>
            <w:r>
              <w:rPr>
                <w:rFonts w:ascii="Arial" w:eastAsia="等线" w:hAnsi="Arial" w:cs="Arial"/>
                <w:sz w:val="22"/>
              </w:rPr>
              <w:t>额度，用完为止</w:t>
            </w:r>
          </w:p>
          <w:p w14:paraId="3E52E0AC" w14:textId="77777777" w:rsidR="00F46C10" w:rsidRDefault="00F46C10" w:rsidP="005D5900">
            <w:pPr>
              <w:spacing w:before="120" w:after="120" w:line="288" w:lineRule="auto"/>
              <w:jc w:val="left"/>
            </w:pPr>
            <w:r>
              <w:rPr>
                <w:rFonts w:ascii="Arial" w:eastAsia="等线" w:hAnsi="Arial" w:cs="Arial"/>
                <w:b/>
                <w:sz w:val="22"/>
              </w:rPr>
              <w:t>包月计费</w:t>
            </w:r>
            <w:r>
              <w:rPr>
                <w:rFonts w:ascii="Arial" w:eastAsia="等线" w:hAnsi="Arial" w:cs="Arial"/>
                <w:sz w:val="22"/>
              </w:rPr>
              <w:t>：固定时间周期内无限制使用</w:t>
            </w:r>
          </w:p>
        </w:tc>
      </w:tr>
    </w:tbl>
    <w:p w14:paraId="729B1E97" w14:textId="77777777" w:rsidR="00F46C10" w:rsidRDefault="00F46C10" w:rsidP="00F46C10"/>
    <w:tbl>
      <w:tblPr>
        <w:tblW w:w="0" w:type="auto"/>
        <w:tblBorders>
          <w:top w:val="single" w:sz="0" w:space="0" w:color="FED4A4"/>
          <w:left w:val="single" w:sz="0" w:space="0" w:color="FED4A4"/>
          <w:bottom w:val="single" w:sz="0" w:space="0" w:color="FED4A4"/>
          <w:right w:val="single" w:sz="0" w:space="0" w:color="FED4A4"/>
          <w:insideH w:val="single" w:sz="0" w:space="0" w:color="FED4A4"/>
          <w:insideV w:val="single" w:sz="0" w:space="0" w:color="FED4A4"/>
        </w:tblBorders>
        <w:tblLayout w:type="fixed"/>
        <w:tblCellMar>
          <w:left w:w="10" w:type="dxa"/>
          <w:right w:w="10" w:type="dxa"/>
        </w:tblCellMar>
        <w:tblLook w:val="04A0" w:firstRow="1" w:lastRow="0" w:firstColumn="1" w:lastColumn="0" w:noHBand="0" w:noVBand="1"/>
      </w:tblPr>
      <w:tblGrid>
        <w:gridCol w:w="8280"/>
      </w:tblGrid>
      <w:tr w:rsidR="00F46C10" w14:paraId="1FD4EA71" w14:textId="77777777" w:rsidTr="005D5900">
        <w:tc>
          <w:tcPr>
            <w:tcW w:w="8280" w:type="dxa"/>
            <w:shd w:val="clear" w:color="auto" w:fill="FFF5EB"/>
            <w:tcMar>
              <w:top w:w="60" w:type="dxa"/>
              <w:left w:w="120" w:type="dxa"/>
              <w:bottom w:w="30" w:type="dxa"/>
              <w:right w:w="120" w:type="dxa"/>
            </w:tcMar>
          </w:tcPr>
          <w:p w14:paraId="43F16C4F" w14:textId="77777777" w:rsidR="00F46C10" w:rsidRDefault="00F46C10" w:rsidP="005D5900">
            <w:pPr>
              <w:spacing w:before="120" w:after="120" w:line="288" w:lineRule="auto"/>
              <w:jc w:val="left"/>
            </w:pPr>
            <w:r>
              <w:rPr>
                <w:rFonts w:ascii="Arial" w:eastAsia="等线" w:hAnsi="Arial" w:cs="Arial"/>
                <w:b/>
                <w:sz w:val="22"/>
              </w:rPr>
              <w:t>接口购买建议：要是体量小</w:t>
            </w:r>
            <w:r>
              <w:rPr>
                <w:rFonts w:ascii="Arial" w:eastAsia="等线" w:hAnsi="Arial" w:cs="Arial"/>
                <w:b/>
                <w:sz w:val="22"/>
              </w:rPr>
              <w:t xml:space="preserve"> </w:t>
            </w:r>
            <w:r>
              <w:rPr>
                <w:rFonts w:ascii="Arial" w:eastAsia="等线" w:hAnsi="Arial" w:cs="Arial"/>
                <w:b/>
                <w:sz w:val="22"/>
              </w:rPr>
              <w:t>建议购买包点数套餐</w:t>
            </w:r>
            <w:r>
              <w:rPr>
                <w:rFonts w:ascii="Arial" w:eastAsia="等线" w:hAnsi="Arial" w:cs="Arial"/>
                <w:b/>
                <w:sz w:val="22"/>
              </w:rPr>
              <w:t xml:space="preserve"> </w:t>
            </w:r>
          </w:p>
        </w:tc>
      </w:tr>
    </w:tbl>
    <w:p w14:paraId="4632BF6D" w14:textId="77777777" w:rsidR="00F46C10" w:rsidRDefault="00F46C10" w:rsidP="00F46C10">
      <w:pPr>
        <w:spacing w:before="120" w:after="120" w:line="288" w:lineRule="auto"/>
        <w:jc w:val="center"/>
      </w:pPr>
      <w:r>
        <w:rPr>
          <w:noProof/>
        </w:rPr>
        <w:lastRenderedPageBreak/>
        <w:drawing>
          <wp:inline distT="0" distB="0" distL="0" distR="0" wp14:anchorId="1BDA6C63" wp14:editId="257CE2AA">
            <wp:extent cx="5257800" cy="2190750"/>
            <wp:effectExtent l="0" t="0" r="0" b="0"/>
            <wp:docPr id="13" name="Draw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rawing 12"/>
                    <pic:cNvPicPr>
                      <a:picLocks noChangeAspect="1"/>
                    </pic:cNvPicPr>
                  </pic:nvPicPr>
                  <pic:blipFill>
                    <a:blip r:embed="rId17"/>
                    <a:stretch>
                      <a:fillRect/>
                    </a:stretch>
                  </pic:blipFill>
                  <pic:spPr>
                    <a:xfrm>
                      <a:off x="0" y="0"/>
                      <a:ext cx="5257800" cy="2190750"/>
                    </a:xfrm>
                    <a:prstGeom prst="rect">
                      <a:avLst/>
                    </a:prstGeom>
                  </pic:spPr>
                </pic:pic>
              </a:graphicData>
            </a:graphic>
          </wp:inline>
        </w:drawing>
      </w:r>
    </w:p>
    <w:p w14:paraId="23E6924A" w14:textId="77777777" w:rsidR="00F46C10" w:rsidRDefault="00F46C10" w:rsidP="00F46C10">
      <w:pPr>
        <w:spacing w:before="120" w:after="120" w:line="288" w:lineRule="auto"/>
        <w:jc w:val="left"/>
      </w:pPr>
    </w:p>
    <w:p w14:paraId="5F86E49E" w14:textId="77777777" w:rsidR="00F46C10" w:rsidRDefault="00F46C10" w:rsidP="00F46C10">
      <w:pPr>
        <w:spacing w:before="120" w:after="120" w:line="288" w:lineRule="auto"/>
        <w:jc w:val="left"/>
      </w:pPr>
      <w:r>
        <w:rPr>
          <w:rFonts w:ascii="Arial" w:eastAsia="等线" w:hAnsi="Arial" w:cs="Arial"/>
          <w:sz w:val="22"/>
        </w:rPr>
        <w:t>开通成功后找到【我的接口】</w:t>
      </w:r>
      <w:r>
        <w:rPr>
          <w:rFonts w:ascii="Arial" w:eastAsia="等线" w:hAnsi="Arial" w:cs="Arial"/>
          <w:sz w:val="22"/>
        </w:rPr>
        <w:t xml:space="preserve"> </w:t>
      </w:r>
      <w:r>
        <w:rPr>
          <w:rFonts w:ascii="Arial" w:eastAsia="等线" w:hAnsi="Arial" w:cs="Arial"/>
          <w:sz w:val="22"/>
        </w:rPr>
        <w:t>选择已开通接口</w:t>
      </w:r>
      <w:r>
        <w:rPr>
          <w:rFonts w:ascii="Arial" w:eastAsia="等线" w:hAnsi="Arial" w:cs="Arial"/>
          <w:sz w:val="22"/>
        </w:rPr>
        <w:t xml:space="preserve"> </w:t>
      </w:r>
      <w:r>
        <w:rPr>
          <w:rFonts w:ascii="Arial" w:eastAsia="等线" w:hAnsi="Arial" w:cs="Arial"/>
          <w:sz w:val="22"/>
        </w:rPr>
        <w:t>点击【查看文档】（需要提前</w:t>
      </w:r>
      <w:proofErr w:type="gramStart"/>
      <w:r>
        <w:rPr>
          <w:rFonts w:ascii="Arial" w:eastAsia="等线" w:hAnsi="Arial" w:cs="Arial"/>
          <w:sz w:val="22"/>
        </w:rPr>
        <w:t>登录云木</w:t>
      </w:r>
      <w:proofErr w:type="spellStart"/>
      <w:proofErr w:type="gramEnd"/>
      <w:r>
        <w:rPr>
          <w:rFonts w:ascii="Arial" w:eastAsia="等线" w:hAnsi="Arial" w:cs="Arial"/>
          <w:sz w:val="22"/>
        </w:rPr>
        <w:t>api</w:t>
      </w:r>
      <w:proofErr w:type="spellEnd"/>
      <w:r>
        <w:rPr>
          <w:rFonts w:ascii="Arial" w:eastAsia="等线" w:hAnsi="Arial" w:cs="Arial"/>
          <w:sz w:val="22"/>
        </w:rPr>
        <w:t>平台）</w:t>
      </w:r>
      <w:r>
        <w:rPr>
          <w:rFonts w:ascii="Arial" w:eastAsia="等线" w:hAnsi="Arial" w:cs="Arial"/>
          <w:sz w:val="22"/>
        </w:rPr>
        <w:t xml:space="preserve"> </w:t>
      </w:r>
    </w:p>
    <w:p w14:paraId="54FD6307" w14:textId="77777777" w:rsidR="00F46C10" w:rsidRDefault="00F46C10" w:rsidP="00F46C10">
      <w:pPr>
        <w:spacing w:before="120" w:after="120" w:line="288" w:lineRule="auto"/>
        <w:jc w:val="left"/>
      </w:pPr>
      <w:proofErr w:type="gramStart"/>
      <w:r>
        <w:rPr>
          <w:rFonts w:ascii="Arial" w:eastAsia="等线" w:hAnsi="Arial" w:cs="Arial"/>
          <w:sz w:val="22"/>
          <w:shd w:val="clear" w:color="auto" w:fill="FFE928"/>
        </w:rPr>
        <w:t>操作区</w:t>
      </w:r>
      <w:proofErr w:type="gramEnd"/>
      <w:r>
        <w:rPr>
          <w:rFonts w:ascii="Arial" w:eastAsia="等线" w:hAnsi="Arial" w:cs="Arial"/>
          <w:sz w:val="22"/>
          <w:shd w:val="clear" w:color="auto" w:fill="FFE928"/>
        </w:rPr>
        <w:t>都在行数据右侧</w:t>
      </w:r>
      <w:r>
        <w:rPr>
          <w:rFonts w:ascii="Arial" w:eastAsia="等线" w:hAnsi="Arial" w:cs="Arial"/>
          <w:sz w:val="22"/>
          <w:shd w:val="clear" w:color="auto" w:fill="FFE928"/>
        </w:rPr>
        <w:t xml:space="preserve"> </w:t>
      </w:r>
      <w:r>
        <w:rPr>
          <w:rFonts w:ascii="Arial" w:eastAsia="等线" w:hAnsi="Arial" w:cs="Arial"/>
          <w:sz w:val="22"/>
          <w:shd w:val="clear" w:color="auto" w:fill="FFE928"/>
        </w:rPr>
        <w:t>手机操作的用户记得滚动数据到最后才能看见</w:t>
      </w:r>
    </w:p>
    <w:p w14:paraId="17CCF763" w14:textId="77777777" w:rsidR="00F46C10" w:rsidRDefault="00F46C10" w:rsidP="00F46C10">
      <w:pPr>
        <w:spacing w:before="120" w:after="120" w:line="288" w:lineRule="auto"/>
        <w:jc w:val="center"/>
      </w:pPr>
      <w:r>
        <w:rPr>
          <w:noProof/>
        </w:rPr>
        <w:drawing>
          <wp:inline distT="0" distB="0" distL="0" distR="0" wp14:anchorId="43105F49" wp14:editId="662450F4">
            <wp:extent cx="5257800" cy="2371725"/>
            <wp:effectExtent l="0" t="0" r="0" b="9525"/>
            <wp:docPr id="14" name="Draw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rawing 13"/>
                    <pic:cNvPicPr>
                      <a:picLocks noChangeAspect="1"/>
                    </pic:cNvPicPr>
                  </pic:nvPicPr>
                  <pic:blipFill>
                    <a:blip r:embed="rId18"/>
                    <a:stretch>
                      <a:fillRect/>
                    </a:stretch>
                  </pic:blipFill>
                  <pic:spPr>
                    <a:xfrm>
                      <a:off x="0" y="0"/>
                      <a:ext cx="5257800" cy="2371725"/>
                    </a:xfrm>
                    <a:prstGeom prst="rect">
                      <a:avLst/>
                    </a:prstGeom>
                  </pic:spPr>
                </pic:pic>
              </a:graphicData>
            </a:graphic>
          </wp:inline>
        </w:drawing>
      </w:r>
    </w:p>
    <w:p w14:paraId="2D3B3D66" w14:textId="77777777" w:rsidR="00F46C10" w:rsidRDefault="00F46C10" w:rsidP="00F46C10">
      <w:pPr>
        <w:spacing w:before="120" w:after="120" w:line="288" w:lineRule="auto"/>
        <w:jc w:val="left"/>
      </w:pPr>
    </w:p>
    <w:p w14:paraId="54AF40E1" w14:textId="77777777" w:rsidR="00F46C10" w:rsidRDefault="00F46C10" w:rsidP="00F46C10">
      <w:pPr>
        <w:spacing w:before="120" w:after="120" w:line="288" w:lineRule="auto"/>
        <w:jc w:val="left"/>
      </w:pPr>
      <w:r>
        <w:rPr>
          <w:rFonts w:ascii="Arial" w:eastAsia="等线" w:hAnsi="Arial" w:cs="Arial"/>
          <w:sz w:val="22"/>
        </w:rPr>
        <w:t>进入接口详情界面</w:t>
      </w:r>
      <w:r>
        <w:rPr>
          <w:rFonts w:ascii="Arial" w:eastAsia="等线" w:hAnsi="Arial" w:cs="Arial"/>
          <w:sz w:val="22"/>
        </w:rPr>
        <w:t xml:space="preserve">  </w:t>
      </w:r>
      <w:r>
        <w:rPr>
          <w:rFonts w:ascii="Arial" w:eastAsia="等线" w:hAnsi="Arial" w:cs="Arial"/>
          <w:sz w:val="22"/>
        </w:rPr>
        <w:t>点击【</w:t>
      </w:r>
      <w:proofErr w:type="spellStart"/>
      <w:r>
        <w:rPr>
          <w:rFonts w:ascii="Arial" w:eastAsia="等线" w:hAnsi="Arial" w:cs="Arial"/>
          <w:sz w:val="22"/>
        </w:rPr>
        <w:t>api</w:t>
      </w:r>
      <w:proofErr w:type="spellEnd"/>
      <w:r>
        <w:rPr>
          <w:rFonts w:ascii="Arial" w:eastAsia="等线" w:hAnsi="Arial" w:cs="Arial"/>
          <w:sz w:val="22"/>
        </w:rPr>
        <w:t>文档】</w:t>
      </w:r>
      <w:r>
        <w:rPr>
          <w:rFonts w:ascii="Arial" w:eastAsia="等线" w:hAnsi="Arial" w:cs="Arial"/>
          <w:sz w:val="22"/>
        </w:rPr>
        <w:t xml:space="preserve">  </w:t>
      </w:r>
      <w:r>
        <w:rPr>
          <w:rFonts w:ascii="Arial" w:eastAsia="等线" w:hAnsi="Arial" w:cs="Arial"/>
          <w:sz w:val="22"/>
        </w:rPr>
        <w:t>查看</w:t>
      </w:r>
      <w:r>
        <w:rPr>
          <w:rFonts w:ascii="Arial" w:eastAsia="等线" w:hAnsi="Arial" w:cs="Arial"/>
          <w:b/>
          <w:sz w:val="22"/>
        </w:rPr>
        <w:t>请求示例</w:t>
      </w:r>
      <w:r>
        <w:rPr>
          <w:rFonts w:ascii="Arial" w:eastAsia="等线" w:hAnsi="Arial" w:cs="Arial"/>
          <w:sz w:val="22"/>
        </w:rPr>
        <w:t xml:space="preserve">   </w:t>
      </w:r>
      <w:r>
        <w:rPr>
          <w:rFonts w:ascii="Arial" w:eastAsia="等线" w:hAnsi="Arial" w:cs="Arial"/>
          <w:sz w:val="22"/>
        </w:rPr>
        <w:t>复制自己的解析接口（</w:t>
      </w:r>
      <w:r>
        <w:rPr>
          <w:rFonts w:ascii="Arial" w:eastAsia="等线" w:hAnsi="Arial" w:cs="Arial"/>
          <w:b/>
          <w:color w:val="2EA121"/>
          <w:sz w:val="22"/>
        </w:rPr>
        <w:t>注意删除最后的文字</w:t>
      </w:r>
      <w:r>
        <w:rPr>
          <w:rFonts w:ascii="Arial" w:eastAsia="等线" w:hAnsi="Arial" w:cs="Arial"/>
          <w:sz w:val="22"/>
        </w:rPr>
        <w:t>）</w:t>
      </w:r>
    </w:p>
    <w:p w14:paraId="6258D4DF" w14:textId="77777777" w:rsidR="00F46C10" w:rsidRDefault="00F46C10" w:rsidP="00F46C10">
      <w:pPr>
        <w:spacing w:before="120" w:after="120" w:line="288" w:lineRule="auto"/>
        <w:jc w:val="center"/>
      </w:pPr>
      <w:r>
        <w:rPr>
          <w:noProof/>
        </w:rPr>
        <w:lastRenderedPageBreak/>
        <w:drawing>
          <wp:inline distT="0" distB="0" distL="0" distR="0" wp14:anchorId="1A428DE4" wp14:editId="064A10DD">
            <wp:extent cx="5257800" cy="2733675"/>
            <wp:effectExtent l="0" t="0" r="0" b="9525"/>
            <wp:docPr id="15" name="Draw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rawing 14"/>
                    <pic:cNvPicPr>
                      <a:picLocks noChangeAspect="1"/>
                    </pic:cNvPicPr>
                  </pic:nvPicPr>
                  <pic:blipFill>
                    <a:blip r:embed="rId19"/>
                    <a:stretch>
                      <a:fillRect/>
                    </a:stretch>
                  </pic:blipFill>
                  <pic:spPr>
                    <a:xfrm>
                      <a:off x="0" y="0"/>
                      <a:ext cx="5257800" cy="2733675"/>
                    </a:xfrm>
                    <a:prstGeom prst="rect">
                      <a:avLst/>
                    </a:prstGeom>
                  </pic:spPr>
                </pic:pic>
              </a:graphicData>
            </a:graphic>
          </wp:inline>
        </w:drawing>
      </w:r>
    </w:p>
    <w:p w14:paraId="04EB66C0" w14:textId="77777777" w:rsidR="00F46C10" w:rsidRDefault="00F46C10" w:rsidP="00F46C10">
      <w:pPr>
        <w:spacing w:before="120" w:after="120" w:line="288" w:lineRule="auto"/>
        <w:jc w:val="left"/>
      </w:pPr>
      <w:r>
        <w:rPr>
          <w:rFonts w:ascii="Arial" w:eastAsia="等线" w:hAnsi="Arial" w:cs="Arial"/>
          <w:sz w:val="22"/>
        </w:rPr>
        <w:t>复制接口后填写到网站中</w:t>
      </w:r>
    </w:p>
    <w:p w14:paraId="55D19144" w14:textId="77777777" w:rsidR="00F46C10" w:rsidRDefault="00F46C10" w:rsidP="00F46C10">
      <w:pPr>
        <w:spacing w:before="120" w:after="120" w:line="288" w:lineRule="auto"/>
        <w:jc w:val="left"/>
      </w:pPr>
      <w:r>
        <w:rPr>
          <w:rFonts w:ascii="Arial" w:eastAsia="等线" w:hAnsi="Arial" w:cs="Arial"/>
          <w:sz w:val="22"/>
        </w:rPr>
        <w:t>小某书实况接口可以根据自己情况选择</w:t>
      </w:r>
      <w:r>
        <w:rPr>
          <w:rFonts w:ascii="Arial" w:eastAsia="等线" w:hAnsi="Arial" w:cs="Arial"/>
          <w:sz w:val="22"/>
        </w:rPr>
        <w:t xml:space="preserve"> </w:t>
      </w:r>
    </w:p>
    <w:p w14:paraId="63BEBC69" w14:textId="77777777" w:rsidR="00F46C10" w:rsidRDefault="00F46C10" w:rsidP="00F46C10">
      <w:pPr>
        <w:spacing w:before="120" w:after="120" w:line="288" w:lineRule="auto"/>
        <w:jc w:val="center"/>
      </w:pPr>
      <w:r>
        <w:rPr>
          <w:noProof/>
        </w:rPr>
        <w:drawing>
          <wp:inline distT="0" distB="0" distL="0" distR="0" wp14:anchorId="6275A821" wp14:editId="56BFDC85">
            <wp:extent cx="5257800" cy="2609850"/>
            <wp:effectExtent l="0" t="0" r="0" b="0"/>
            <wp:docPr id="16" name="Draw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rawing 15"/>
                    <pic:cNvPicPr>
                      <a:picLocks noChangeAspect="1"/>
                    </pic:cNvPicPr>
                  </pic:nvPicPr>
                  <pic:blipFill>
                    <a:blip r:embed="rId20"/>
                    <a:stretch>
                      <a:fillRect/>
                    </a:stretch>
                  </pic:blipFill>
                  <pic:spPr>
                    <a:xfrm>
                      <a:off x="0" y="0"/>
                      <a:ext cx="5257800" cy="2609850"/>
                    </a:xfrm>
                    <a:prstGeom prst="rect">
                      <a:avLst/>
                    </a:prstGeom>
                  </pic:spPr>
                </pic:pic>
              </a:graphicData>
            </a:graphic>
          </wp:inline>
        </w:drawing>
      </w:r>
    </w:p>
    <w:p w14:paraId="274EF8C3" w14:textId="77777777" w:rsidR="00F46C10" w:rsidRDefault="00F46C10" w:rsidP="00F46C10">
      <w:pPr>
        <w:spacing w:before="120" w:after="120" w:line="288" w:lineRule="auto"/>
        <w:jc w:val="left"/>
      </w:pPr>
    </w:p>
    <w:p w14:paraId="1BAA2AE8" w14:textId="77777777" w:rsidR="00F46C10" w:rsidRDefault="00F46C10" w:rsidP="00F46C10">
      <w:pPr>
        <w:spacing w:before="120" w:after="120" w:line="288" w:lineRule="auto"/>
        <w:jc w:val="left"/>
      </w:pPr>
    </w:p>
    <w:p w14:paraId="6A3CC67E" w14:textId="77777777" w:rsidR="00F46C10" w:rsidRDefault="00F46C10" w:rsidP="00F46C10">
      <w:pPr>
        <w:spacing w:before="120" w:after="120" w:line="288" w:lineRule="auto"/>
        <w:jc w:val="left"/>
      </w:pPr>
    </w:p>
    <w:p w14:paraId="3897C32A" w14:textId="77777777" w:rsidR="00F46C10" w:rsidRDefault="00F46C10" w:rsidP="00F46C10">
      <w:pPr>
        <w:spacing w:before="320" w:after="120" w:line="288" w:lineRule="auto"/>
        <w:jc w:val="left"/>
        <w:outlineLvl w:val="1"/>
      </w:pPr>
      <w:bookmarkStart w:id="4" w:name="heading_7"/>
      <w:r>
        <w:rPr>
          <w:rFonts w:ascii="Arial" w:eastAsia="等线" w:hAnsi="Arial" w:cs="Arial"/>
          <w:b/>
          <w:sz w:val="32"/>
        </w:rPr>
        <w:t>五</w:t>
      </w:r>
      <w:r>
        <w:rPr>
          <w:rFonts w:ascii="Arial" w:eastAsia="等线" w:hAnsi="Arial" w:cs="Arial"/>
          <w:b/>
          <w:sz w:val="32"/>
        </w:rPr>
        <w:t>.</w:t>
      </w:r>
      <w:r>
        <w:rPr>
          <w:rFonts w:ascii="Arial" w:eastAsia="等线" w:hAnsi="Arial" w:cs="Arial"/>
          <w:b/>
          <w:sz w:val="32"/>
        </w:rPr>
        <w:t>配置小程序合法域名以及下载域名</w:t>
      </w:r>
      <w:bookmarkEnd w:id="4"/>
    </w:p>
    <w:tbl>
      <w:tblPr>
        <w:tblW w:w="0" w:type="auto"/>
        <w:tblBorders>
          <w:top w:val="single" w:sz="0" w:space="0" w:color="FED4A4"/>
          <w:left w:val="single" w:sz="0" w:space="0" w:color="FED4A4"/>
          <w:bottom w:val="single" w:sz="0" w:space="0" w:color="FED4A4"/>
          <w:right w:val="single" w:sz="0" w:space="0" w:color="FED4A4"/>
          <w:insideH w:val="single" w:sz="0" w:space="0" w:color="FED4A4"/>
          <w:insideV w:val="single" w:sz="0" w:space="0" w:color="FED4A4"/>
        </w:tblBorders>
        <w:tblLayout w:type="fixed"/>
        <w:tblCellMar>
          <w:left w:w="10" w:type="dxa"/>
          <w:right w:w="10" w:type="dxa"/>
        </w:tblCellMar>
        <w:tblLook w:val="04A0" w:firstRow="1" w:lastRow="0" w:firstColumn="1" w:lastColumn="0" w:noHBand="0" w:noVBand="1"/>
      </w:tblPr>
      <w:tblGrid>
        <w:gridCol w:w="8280"/>
      </w:tblGrid>
      <w:tr w:rsidR="00F46C10" w14:paraId="67C2D3B3" w14:textId="77777777" w:rsidTr="005D5900">
        <w:tc>
          <w:tcPr>
            <w:tcW w:w="8280" w:type="dxa"/>
            <w:shd w:val="clear" w:color="auto" w:fill="FFF5EB"/>
            <w:tcMar>
              <w:top w:w="60" w:type="dxa"/>
              <w:left w:w="120" w:type="dxa"/>
              <w:bottom w:w="30" w:type="dxa"/>
              <w:right w:w="120" w:type="dxa"/>
            </w:tcMar>
          </w:tcPr>
          <w:p w14:paraId="3126F19C" w14:textId="77777777" w:rsidR="00F46C10" w:rsidRDefault="00F46C10" w:rsidP="005D5900">
            <w:pPr>
              <w:spacing w:before="120" w:after="120" w:line="288" w:lineRule="auto"/>
              <w:jc w:val="left"/>
            </w:pPr>
            <w:r>
              <w:rPr>
                <w:rFonts w:ascii="Arial" w:eastAsia="等线" w:hAnsi="Arial" w:cs="Arial"/>
                <w:sz w:val="22"/>
              </w:rPr>
              <w:t>配置小程序高速下载域名，配置后</w:t>
            </w:r>
            <w:proofErr w:type="gramStart"/>
            <w:r>
              <w:rPr>
                <w:rFonts w:ascii="Arial" w:eastAsia="等线" w:hAnsi="Arial" w:cs="Arial"/>
                <w:sz w:val="22"/>
              </w:rPr>
              <w:t>直接走短视频</w:t>
            </w:r>
            <w:proofErr w:type="gramEnd"/>
            <w:r>
              <w:rPr>
                <w:rFonts w:ascii="Arial" w:eastAsia="等线" w:hAnsi="Arial" w:cs="Arial"/>
                <w:sz w:val="22"/>
              </w:rPr>
              <w:t>厂商服务器资源下载视频及图片。</w:t>
            </w:r>
          </w:p>
          <w:p w14:paraId="3E0FAEDC" w14:textId="77777777" w:rsidR="00F46C10" w:rsidRDefault="00F46C10" w:rsidP="005D5900">
            <w:pPr>
              <w:spacing w:before="120" w:after="120" w:line="288" w:lineRule="auto"/>
              <w:jc w:val="left"/>
            </w:pPr>
            <w:r>
              <w:rPr>
                <w:rFonts w:ascii="Arial" w:eastAsia="等线" w:hAnsi="Arial" w:cs="Arial"/>
                <w:sz w:val="22"/>
              </w:rPr>
              <w:t>必须配置否则小程序将不支持下载</w:t>
            </w:r>
          </w:p>
          <w:p w14:paraId="7AB408CE" w14:textId="77777777" w:rsidR="00F46C10" w:rsidRDefault="00F46C10" w:rsidP="005D5900">
            <w:pPr>
              <w:spacing w:before="120" w:after="120" w:line="288" w:lineRule="auto"/>
              <w:jc w:val="left"/>
            </w:pPr>
            <w:r>
              <w:rPr>
                <w:rFonts w:ascii="Arial" w:eastAsia="等线" w:hAnsi="Arial" w:cs="Arial"/>
                <w:sz w:val="22"/>
                <w:u w:val="single"/>
              </w:rPr>
              <w:t>登录公众平台</w:t>
            </w:r>
            <w:r>
              <w:rPr>
                <w:rFonts w:ascii="Arial" w:eastAsia="等线" w:hAnsi="Arial" w:cs="Arial"/>
                <w:sz w:val="22"/>
                <w:u w:val="single"/>
              </w:rPr>
              <w:t xml:space="preserve"> </w:t>
            </w:r>
            <w:r>
              <w:rPr>
                <w:rFonts w:ascii="Arial" w:eastAsia="等线" w:hAnsi="Arial" w:cs="Arial"/>
                <w:sz w:val="22"/>
                <w:u w:val="single"/>
              </w:rPr>
              <w:t>开发与服务</w:t>
            </w:r>
            <w:r>
              <w:rPr>
                <w:rFonts w:ascii="Arial" w:eastAsia="等线" w:hAnsi="Arial" w:cs="Arial"/>
                <w:sz w:val="22"/>
                <w:u w:val="single"/>
              </w:rPr>
              <w:t>-</w:t>
            </w:r>
            <w:r>
              <w:rPr>
                <w:rFonts w:ascii="Arial" w:eastAsia="等线" w:hAnsi="Arial" w:cs="Arial"/>
                <w:sz w:val="22"/>
                <w:u w:val="single"/>
              </w:rPr>
              <w:t>开发管理</w:t>
            </w:r>
            <w:r>
              <w:rPr>
                <w:rFonts w:ascii="Arial" w:eastAsia="等线" w:hAnsi="Arial" w:cs="Arial"/>
                <w:sz w:val="22"/>
                <w:u w:val="single"/>
              </w:rPr>
              <w:t>-</w:t>
            </w:r>
            <w:r>
              <w:rPr>
                <w:rFonts w:ascii="Arial" w:eastAsia="等线" w:hAnsi="Arial" w:cs="Arial"/>
                <w:sz w:val="22"/>
                <w:u w:val="single"/>
              </w:rPr>
              <w:t>服务器域名</w:t>
            </w:r>
          </w:p>
        </w:tc>
      </w:tr>
    </w:tbl>
    <w:p w14:paraId="38406673" w14:textId="77777777" w:rsidR="00F46C10" w:rsidRDefault="00F46C10" w:rsidP="00F46C10">
      <w:pPr>
        <w:spacing w:before="120" w:after="120" w:line="288" w:lineRule="auto"/>
        <w:jc w:val="center"/>
      </w:pPr>
      <w:r>
        <w:rPr>
          <w:noProof/>
        </w:rPr>
        <w:lastRenderedPageBreak/>
        <w:drawing>
          <wp:inline distT="0" distB="0" distL="0" distR="0" wp14:anchorId="197BAEB0" wp14:editId="38E95DA5">
            <wp:extent cx="5257800" cy="2762250"/>
            <wp:effectExtent l="0" t="0" r="0" b="0"/>
            <wp:docPr id="17" name="Draw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rawing 16"/>
                    <pic:cNvPicPr>
                      <a:picLocks noChangeAspect="1"/>
                    </pic:cNvPicPr>
                  </pic:nvPicPr>
                  <pic:blipFill>
                    <a:blip r:embed="rId21"/>
                    <a:stretch>
                      <a:fillRect/>
                    </a:stretch>
                  </pic:blipFill>
                  <pic:spPr>
                    <a:xfrm>
                      <a:off x="0" y="0"/>
                      <a:ext cx="5257800" cy="2762250"/>
                    </a:xfrm>
                    <a:prstGeom prst="rect">
                      <a:avLst/>
                    </a:prstGeom>
                  </pic:spPr>
                </pic:pic>
              </a:graphicData>
            </a:graphic>
          </wp:inline>
        </w:drawing>
      </w:r>
    </w:p>
    <w:p w14:paraId="19A71D40" w14:textId="77777777" w:rsidR="00F46C10" w:rsidRDefault="00F46C10" w:rsidP="00F46C10">
      <w:pPr>
        <w:spacing w:before="120" w:after="120" w:line="288" w:lineRule="auto"/>
        <w:jc w:val="left"/>
      </w:pPr>
    </w:p>
    <w:tbl>
      <w:tblPr>
        <w:tblW w:w="0" w:type="auto"/>
        <w:tblBorders>
          <w:top w:val="single" w:sz="0" w:space="0" w:color="FED4A4"/>
          <w:left w:val="single" w:sz="0" w:space="0" w:color="FED4A4"/>
          <w:bottom w:val="single" w:sz="0" w:space="0" w:color="FED4A4"/>
          <w:right w:val="single" w:sz="0" w:space="0" w:color="FED4A4"/>
          <w:insideH w:val="single" w:sz="0" w:space="0" w:color="FED4A4"/>
          <w:insideV w:val="single" w:sz="0" w:space="0" w:color="FED4A4"/>
        </w:tblBorders>
        <w:tblLayout w:type="fixed"/>
        <w:tblCellMar>
          <w:left w:w="10" w:type="dxa"/>
          <w:right w:w="10" w:type="dxa"/>
        </w:tblCellMar>
        <w:tblLook w:val="04A0" w:firstRow="1" w:lastRow="0" w:firstColumn="1" w:lastColumn="0" w:noHBand="0" w:noVBand="1"/>
      </w:tblPr>
      <w:tblGrid>
        <w:gridCol w:w="8280"/>
      </w:tblGrid>
      <w:tr w:rsidR="00F46C10" w14:paraId="6ADC0138" w14:textId="77777777" w:rsidTr="005D5900">
        <w:tc>
          <w:tcPr>
            <w:tcW w:w="8280" w:type="dxa"/>
            <w:shd w:val="clear" w:color="auto" w:fill="FFF5EB"/>
            <w:tcMar>
              <w:top w:w="60" w:type="dxa"/>
              <w:left w:w="120" w:type="dxa"/>
              <w:bottom w:w="30" w:type="dxa"/>
              <w:right w:w="120" w:type="dxa"/>
            </w:tcMar>
          </w:tcPr>
          <w:p w14:paraId="3B19E110" w14:textId="77777777" w:rsidR="00F46C10" w:rsidRDefault="00F46C10" w:rsidP="005D5900">
            <w:pPr>
              <w:spacing w:before="120" w:after="120" w:line="288" w:lineRule="auto"/>
              <w:jc w:val="left"/>
            </w:pPr>
            <w:r>
              <w:rPr>
                <w:rFonts w:ascii="Arial" w:eastAsia="等线" w:hAnsi="Arial" w:cs="Arial"/>
                <w:sz w:val="22"/>
              </w:rPr>
              <w:t>添加</w:t>
            </w:r>
            <w:r>
              <w:rPr>
                <w:rFonts w:ascii="Arial" w:eastAsia="等线" w:hAnsi="Arial" w:cs="Arial"/>
                <w:sz w:val="22"/>
              </w:rPr>
              <w:t>request</w:t>
            </w:r>
            <w:r>
              <w:rPr>
                <w:rFonts w:ascii="Arial" w:eastAsia="等线" w:hAnsi="Arial" w:cs="Arial"/>
                <w:sz w:val="22"/>
              </w:rPr>
              <w:t>合法域名以及下载域名</w:t>
            </w:r>
          </w:p>
        </w:tc>
      </w:tr>
    </w:tbl>
    <w:p w14:paraId="1527BC74" w14:textId="77777777" w:rsidR="00F46C10" w:rsidRDefault="00F46C10" w:rsidP="00F46C10"/>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F46C10" w14:paraId="24B29F1A" w14:textId="77777777" w:rsidTr="005D5900">
        <w:tc>
          <w:tcPr>
            <w:tcW w:w="8280" w:type="dxa"/>
            <w:shd w:val="clear" w:color="auto" w:fill="F5F6F7"/>
            <w:tcMar>
              <w:top w:w="60" w:type="dxa"/>
              <w:left w:w="120" w:type="dxa"/>
              <w:bottom w:w="30" w:type="dxa"/>
              <w:right w:w="120" w:type="dxa"/>
            </w:tcMar>
          </w:tcPr>
          <w:p w14:paraId="30757267" w14:textId="77777777" w:rsidR="00F46C10" w:rsidRDefault="00F46C10" w:rsidP="005D5900">
            <w:pPr>
              <w:spacing w:before="120" w:after="120" w:line="288" w:lineRule="auto"/>
              <w:jc w:val="left"/>
            </w:pPr>
            <w:r>
              <w:rPr>
                <w:rFonts w:ascii="Consolas" w:eastAsia="Consolas" w:hAnsi="Consolas" w:cs="Consolas"/>
                <w:color w:val="646A73"/>
                <w:sz w:val="22"/>
              </w:rPr>
              <w:t>HTTP</w:t>
            </w:r>
            <w:r>
              <w:rPr>
                <w:rFonts w:ascii="Consolas" w:eastAsia="Consolas" w:hAnsi="Consolas" w:cs="Consolas"/>
                <w:color w:val="646A73"/>
                <w:sz w:val="22"/>
              </w:rPr>
              <w:br/>
            </w:r>
            <w:r>
              <w:rPr>
                <w:rFonts w:ascii="Consolas" w:eastAsia="Consolas" w:hAnsi="Consolas" w:cs="Consolas"/>
                <w:b/>
                <w:sz w:val="22"/>
              </w:rPr>
              <w:t>https://api.mz9.top;</w:t>
            </w:r>
          </w:p>
        </w:tc>
      </w:tr>
    </w:tbl>
    <w:p w14:paraId="738E7F6F" w14:textId="77777777" w:rsidR="00F46C10" w:rsidRDefault="00F46C10" w:rsidP="00F46C10">
      <w:pPr>
        <w:spacing w:before="120" w:after="120" w:line="288" w:lineRule="auto"/>
        <w:jc w:val="center"/>
      </w:pPr>
      <w:r>
        <w:rPr>
          <w:noProof/>
        </w:rPr>
        <w:lastRenderedPageBreak/>
        <w:drawing>
          <wp:inline distT="0" distB="0" distL="0" distR="0" wp14:anchorId="6BBA5642" wp14:editId="668C2194">
            <wp:extent cx="5257800" cy="4676775"/>
            <wp:effectExtent l="0" t="0" r="0" b="9525"/>
            <wp:docPr id="18" name="Draw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rawing 17"/>
                    <pic:cNvPicPr>
                      <a:picLocks noChangeAspect="1"/>
                    </pic:cNvPicPr>
                  </pic:nvPicPr>
                  <pic:blipFill>
                    <a:blip r:embed="rId22"/>
                    <a:stretch>
                      <a:fillRect/>
                    </a:stretch>
                  </pic:blipFill>
                  <pic:spPr>
                    <a:xfrm>
                      <a:off x="0" y="0"/>
                      <a:ext cx="5257800" cy="4676775"/>
                    </a:xfrm>
                    <a:prstGeom prst="rect">
                      <a:avLst/>
                    </a:prstGeom>
                  </pic:spPr>
                </pic:pic>
              </a:graphicData>
            </a:graphic>
          </wp:inline>
        </w:drawing>
      </w:r>
    </w:p>
    <w:p w14:paraId="3CBBC11B" w14:textId="77777777" w:rsidR="00F46C10" w:rsidRDefault="00F46C10" w:rsidP="00F46C10">
      <w:pPr>
        <w:spacing w:before="120" w:after="120" w:line="288" w:lineRule="auto"/>
        <w:jc w:val="left"/>
      </w:pPr>
      <w:r>
        <w:rPr>
          <w:rFonts w:ascii="Arial" w:eastAsia="等线" w:hAnsi="Arial" w:cs="Arial"/>
          <w:sz w:val="22"/>
        </w:rPr>
        <w:t>将下方的域名全部添加至上方图片位置即可完成小程序合法域名配置，重新进</w:t>
      </w:r>
      <w:proofErr w:type="gramStart"/>
      <w:r>
        <w:rPr>
          <w:rFonts w:ascii="Arial" w:eastAsia="等线" w:hAnsi="Arial" w:cs="Arial"/>
          <w:sz w:val="22"/>
        </w:rPr>
        <w:t>入微信开发者工具</w:t>
      </w:r>
      <w:proofErr w:type="gramEnd"/>
      <w:r>
        <w:rPr>
          <w:rFonts w:ascii="Arial" w:eastAsia="等线" w:hAnsi="Arial" w:cs="Arial"/>
          <w:sz w:val="22"/>
        </w:rPr>
        <w:t>编译下小程序即可下载无水印视频以及图片</w:t>
      </w:r>
    </w:p>
    <w:p w14:paraId="09EC0559" w14:textId="77777777" w:rsidR="00F46C10" w:rsidRDefault="00F46C10" w:rsidP="00F46C10">
      <w:pPr>
        <w:spacing w:before="120" w:after="120" w:line="288" w:lineRule="auto"/>
        <w:jc w:val="left"/>
      </w:pPr>
    </w:p>
    <w:p w14:paraId="3E95E752" w14:textId="77777777" w:rsidR="00F46C10" w:rsidRDefault="00F46C10" w:rsidP="00F46C10">
      <w:pPr>
        <w:spacing w:before="120" w:after="120" w:line="288" w:lineRule="auto"/>
        <w:jc w:val="left"/>
      </w:pPr>
    </w:p>
    <w:p w14:paraId="17D81347" w14:textId="77777777" w:rsidR="00F46C10" w:rsidRDefault="00F46C10" w:rsidP="00F46C10">
      <w:pPr>
        <w:spacing w:before="120" w:after="120" w:line="288" w:lineRule="auto"/>
        <w:jc w:val="left"/>
      </w:pPr>
    </w:p>
    <w:p w14:paraId="57684024" w14:textId="77777777" w:rsidR="00F46C10" w:rsidRDefault="00F46C10" w:rsidP="00F46C10">
      <w:pPr>
        <w:spacing w:before="120" w:after="120" w:line="288" w:lineRule="auto"/>
        <w:jc w:val="left"/>
      </w:pPr>
      <w:hyperlink r:id="rId23">
        <w:r>
          <w:rPr>
            <w:rFonts w:ascii="Arial" w:eastAsia="等线" w:hAnsi="Arial" w:cs="Arial"/>
            <w:color w:val="3370FF"/>
            <w:sz w:val="22"/>
          </w:rPr>
          <w:t>小程序下载</w:t>
        </w:r>
        <w:proofErr w:type="gramStart"/>
        <w:r>
          <w:rPr>
            <w:rFonts w:ascii="Arial" w:eastAsia="等线" w:hAnsi="Arial" w:cs="Arial"/>
            <w:color w:val="3370FF"/>
            <w:sz w:val="22"/>
          </w:rPr>
          <w:t>域名白</w:t>
        </w:r>
        <w:proofErr w:type="gramEnd"/>
        <w:r>
          <w:rPr>
            <w:rFonts w:ascii="Arial" w:eastAsia="等线" w:hAnsi="Arial" w:cs="Arial"/>
            <w:color w:val="3370FF"/>
            <w:sz w:val="22"/>
          </w:rPr>
          <w:t>名单</w:t>
        </w:r>
        <w:r>
          <w:rPr>
            <w:rFonts w:ascii="Arial" w:eastAsia="等线" w:hAnsi="Arial" w:cs="Arial"/>
            <w:color w:val="3370FF"/>
            <w:sz w:val="22"/>
          </w:rPr>
          <w:t>-20260407</w:t>
        </w:r>
        <w:r>
          <w:rPr>
            <w:rFonts w:ascii="Arial" w:eastAsia="等线" w:hAnsi="Arial" w:cs="Arial"/>
            <w:color w:val="3370FF"/>
            <w:sz w:val="22"/>
          </w:rPr>
          <w:t>更新</w:t>
        </w:r>
      </w:hyperlink>
      <w:r>
        <w:rPr>
          <w:rFonts w:ascii="Arial" w:eastAsia="等线" w:hAnsi="Arial" w:cs="Arial"/>
          <w:sz w:val="22"/>
        </w:rPr>
        <w:t xml:space="preserve">     </w:t>
      </w:r>
      <w:r>
        <w:rPr>
          <w:rFonts w:ascii="Arial" w:eastAsia="等线" w:hAnsi="Arial" w:cs="Arial"/>
          <w:b/>
          <w:color w:val="DE7802"/>
          <w:sz w:val="22"/>
        </w:rPr>
        <w:t>&lt;-----------------------</w:t>
      </w:r>
      <w:r>
        <w:rPr>
          <w:rFonts w:ascii="Arial" w:eastAsia="等线" w:hAnsi="Arial" w:cs="Arial"/>
          <w:b/>
          <w:color w:val="DE7802"/>
          <w:sz w:val="22"/>
        </w:rPr>
        <w:t>打开这个</w:t>
      </w:r>
    </w:p>
    <w:p w14:paraId="55718B81" w14:textId="77777777" w:rsidR="00F46C10" w:rsidRDefault="00F46C10" w:rsidP="00F46C10">
      <w:pPr>
        <w:spacing w:before="120" w:after="120" w:line="288" w:lineRule="auto"/>
        <w:jc w:val="left"/>
      </w:pPr>
      <w:r>
        <w:rPr>
          <w:rFonts w:ascii="Arial" w:eastAsia="等线" w:hAnsi="Arial" w:cs="Arial"/>
          <w:b/>
          <w:color w:val="D83931"/>
          <w:sz w:val="22"/>
        </w:rPr>
        <w:t>*</w:t>
      </w:r>
      <w:r>
        <w:rPr>
          <w:rFonts w:ascii="Arial" w:eastAsia="等线" w:hAnsi="Arial" w:cs="Arial"/>
          <w:b/>
          <w:color w:val="D83931"/>
          <w:sz w:val="22"/>
        </w:rPr>
        <w:t>记得打开复制</w:t>
      </w:r>
    </w:p>
    <w:p w14:paraId="0001B952" w14:textId="77777777" w:rsidR="00F46C10" w:rsidRDefault="00F46C10" w:rsidP="00F46C10">
      <w:pPr>
        <w:spacing w:before="120" w:after="120" w:line="288" w:lineRule="auto"/>
        <w:jc w:val="left"/>
      </w:pPr>
      <w:r>
        <w:rPr>
          <w:rFonts w:ascii="Arial" w:eastAsia="等线" w:hAnsi="Arial" w:cs="Arial"/>
          <w:b/>
          <w:color w:val="D83931"/>
          <w:sz w:val="22"/>
        </w:rPr>
        <w:t>*</w:t>
      </w:r>
      <w:r>
        <w:rPr>
          <w:rFonts w:ascii="Arial" w:eastAsia="等线" w:hAnsi="Arial" w:cs="Arial"/>
          <w:b/>
          <w:color w:val="D83931"/>
          <w:sz w:val="22"/>
        </w:rPr>
        <w:t>记得打开复制</w:t>
      </w:r>
    </w:p>
    <w:p w14:paraId="5D2F3004" w14:textId="77777777" w:rsidR="00F46C10" w:rsidRDefault="00F46C10" w:rsidP="00F46C10">
      <w:pPr>
        <w:spacing w:before="120" w:after="120" w:line="288" w:lineRule="auto"/>
        <w:jc w:val="left"/>
      </w:pPr>
      <w:r>
        <w:rPr>
          <w:rFonts w:ascii="Arial" w:eastAsia="等线" w:hAnsi="Arial" w:cs="Arial"/>
          <w:b/>
          <w:color w:val="D83931"/>
          <w:sz w:val="22"/>
        </w:rPr>
        <w:t>*</w:t>
      </w:r>
      <w:r>
        <w:rPr>
          <w:rFonts w:ascii="Arial" w:eastAsia="等线" w:hAnsi="Arial" w:cs="Arial"/>
          <w:b/>
          <w:color w:val="D83931"/>
          <w:sz w:val="22"/>
        </w:rPr>
        <w:t>记得打开复制</w:t>
      </w:r>
    </w:p>
    <w:p w14:paraId="7651F041" w14:textId="77777777" w:rsidR="00F46C10" w:rsidRDefault="00F46C10" w:rsidP="00F46C10">
      <w:pPr>
        <w:spacing w:before="120" w:after="120" w:line="288" w:lineRule="auto"/>
        <w:jc w:val="left"/>
      </w:pPr>
    </w:p>
    <w:p w14:paraId="407ADD68" w14:textId="77777777" w:rsidR="00F46C10" w:rsidRDefault="00F46C10" w:rsidP="00F46C10">
      <w:pPr>
        <w:spacing w:before="320" w:after="120" w:line="288" w:lineRule="auto"/>
        <w:jc w:val="left"/>
        <w:outlineLvl w:val="1"/>
      </w:pPr>
      <w:bookmarkStart w:id="5" w:name="heading_8"/>
      <w:bookmarkEnd w:id="5"/>
    </w:p>
    <w:p w14:paraId="448CB8EC" w14:textId="77777777" w:rsidR="00F46C10" w:rsidRDefault="00F46C10" w:rsidP="00F46C10">
      <w:pPr>
        <w:spacing w:before="320" w:after="120" w:line="288" w:lineRule="auto"/>
        <w:jc w:val="left"/>
        <w:outlineLvl w:val="1"/>
      </w:pPr>
      <w:bookmarkStart w:id="6" w:name="heading_9"/>
      <w:r>
        <w:rPr>
          <w:rFonts w:ascii="Arial" w:eastAsia="等线" w:hAnsi="Arial" w:cs="Arial"/>
          <w:b/>
          <w:sz w:val="32"/>
        </w:rPr>
        <w:t>六</w:t>
      </w:r>
      <w:r>
        <w:rPr>
          <w:rFonts w:ascii="Arial" w:eastAsia="等线" w:hAnsi="Arial" w:cs="Arial"/>
          <w:b/>
          <w:sz w:val="32"/>
        </w:rPr>
        <w:t>.</w:t>
      </w:r>
      <w:proofErr w:type="gramStart"/>
      <w:r>
        <w:rPr>
          <w:rFonts w:ascii="Arial" w:eastAsia="等线" w:hAnsi="Arial" w:cs="Arial"/>
          <w:b/>
          <w:sz w:val="32"/>
        </w:rPr>
        <w:t>配置微信小</w:t>
      </w:r>
      <w:proofErr w:type="gramEnd"/>
      <w:r>
        <w:rPr>
          <w:rFonts w:ascii="Arial" w:eastAsia="等线" w:hAnsi="Arial" w:cs="Arial"/>
          <w:b/>
          <w:sz w:val="32"/>
        </w:rPr>
        <w:t>程序上</w:t>
      </w:r>
      <w:proofErr w:type="gramStart"/>
      <w:r>
        <w:rPr>
          <w:rFonts w:ascii="Arial" w:eastAsia="等线" w:hAnsi="Arial" w:cs="Arial"/>
          <w:b/>
          <w:sz w:val="32"/>
        </w:rPr>
        <w:t>传相关</w:t>
      </w:r>
      <w:proofErr w:type="gramEnd"/>
      <w:r>
        <w:rPr>
          <w:rFonts w:ascii="Arial" w:eastAsia="等线" w:hAnsi="Arial" w:cs="Arial"/>
          <w:b/>
          <w:sz w:val="32"/>
        </w:rPr>
        <w:t>内容</w:t>
      </w:r>
      <w:bookmarkEnd w:id="6"/>
    </w:p>
    <w:p w14:paraId="659EFCEA" w14:textId="77777777" w:rsidR="00F46C10" w:rsidRDefault="00F46C10" w:rsidP="00F46C10">
      <w:pPr>
        <w:spacing w:before="120" w:after="120" w:line="288" w:lineRule="auto"/>
        <w:jc w:val="center"/>
      </w:pPr>
      <w:r>
        <w:rPr>
          <w:noProof/>
        </w:rPr>
        <w:lastRenderedPageBreak/>
        <w:drawing>
          <wp:inline distT="0" distB="0" distL="0" distR="0" wp14:anchorId="28F1117E" wp14:editId="4338E9BD">
            <wp:extent cx="5257800" cy="2266950"/>
            <wp:effectExtent l="0" t="0" r="0" b="0"/>
            <wp:docPr id="19" name="Draw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rawing 18"/>
                    <pic:cNvPicPr>
                      <a:picLocks noChangeAspect="1"/>
                    </pic:cNvPicPr>
                  </pic:nvPicPr>
                  <pic:blipFill>
                    <a:blip r:embed="rId24"/>
                    <a:stretch>
                      <a:fillRect/>
                    </a:stretch>
                  </pic:blipFill>
                  <pic:spPr>
                    <a:xfrm>
                      <a:off x="0" y="0"/>
                      <a:ext cx="5257800" cy="2266950"/>
                    </a:xfrm>
                    <a:prstGeom prst="rect">
                      <a:avLst/>
                    </a:prstGeom>
                  </pic:spPr>
                </pic:pic>
              </a:graphicData>
            </a:graphic>
          </wp:inline>
        </w:drawing>
      </w:r>
    </w:p>
    <w:p w14:paraId="1F598C47" w14:textId="77777777" w:rsidR="00F46C10" w:rsidRDefault="00F46C10" w:rsidP="00F46C10">
      <w:pPr>
        <w:spacing w:before="120" w:after="120" w:line="288" w:lineRule="auto"/>
        <w:jc w:val="left"/>
      </w:pPr>
      <w:r>
        <w:rPr>
          <w:rFonts w:ascii="Arial" w:eastAsia="等线" w:hAnsi="Arial" w:cs="Arial"/>
          <w:sz w:val="22"/>
        </w:rPr>
        <w:t>1.</w:t>
      </w:r>
      <w:r>
        <w:rPr>
          <w:rFonts w:ascii="Arial" w:eastAsia="等线" w:hAnsi="Arial" w:cs="Arial"/>
          <w:sz w:val="22"/>
        </w:rPr>
        <w:t>小程序</w:t>
      </w:r>
      <w:r>
        <w:rPr>
          <w:rFonts w:ascii="Arial" w:eastAsia="等线" w:hAnsi="Arial" w:cs="Arial"/>
          <w:sz w:val="22"/>
        </w:rPr>
        <w:t xml:space="preserve"> </w:t>
      </w:r>
      <w:proofErr w:type="spellStart"/>
      <w:r>
        <w:rPr>
          <w:rFonts w:ascii="Arial" w:eastAsia="等线" w:hAnsi="Arial" w:cs="Arial"/>
          <w:sz w:val="22"/>
        </w:rPr>
        <w:t>AppID</w:t>
      </w:r>
      <w:proofErr w:type="spellEnd"/>
    </w:p>
    <w:p w14:paraId="49674F84" w14:textId="77777777" w:rsidR="00F46C10" w:rsidRDefault="00F46C10" w:rsidP="00F46C10">
      <w:pPr>
        <w:spacing w:before="120" w:after="120" w:line="288" w:lineRule="auto"/>
        <w:jc w:val="left"/>
      </w:pPr>
      <w:r>
        <w:rPr>
          <w:rFonts w:ascii="Arial" w:eastAsia="等线" w:hAnsi="Arial" w:cs="Arial"/>
          <w:sz w:val="22"/>
        </w:rPr>
        <w:t xml:space="preserve">   - </w:t>
      </w:r>
      <w:r>
        <w:rPr>
          <w:rFonts w:ascii="Arial" w:eastAsia="等线" w:hAnsi="Arial" w:cs="Arial"/>
          <w:sz w:val="22"/>
        </w:rPr>
        <w:t>登录</w:t>
      </w:r>
      <w:r>
        <w:rPr>
          <w:rFonts w:ascii="Arial" w:eastAsia="等线" w:hAnsi="Arial" w:cs="Arial"/>
          <w:sz w:val="22"/>
        </w:rPr>
        <w:t xml:space="preserve"> [</w:t>
      </w:r>
      <w:proofErr w:type="gramStart"/>
      <w:r>
        <w:rPr>
          <w:rFonts w:ascii="Arial" w:eastAsia="等线" w:hAnsi="Arial" w:cs="Arial"/>
          <w:sz w:val="22"/>
        </w:rPr>
        <w:t>微信公众</w:t>
      </w:r>
      <w:proofErr w:type="gramEnd"/>
      <w:r>
        <w:rPr>
          <w:rFonts w:ascii="Arial" w:eastAsia="等线" w:hAnsi="Arial" w:cs="Arial"/>
          <w:sz w:val="22"/>
        </w:rPr>
        <w:t>平台</w:t>
      </w:r>
      <w:r>
        <w:rPr>
          <w:rFonts w:ascii="Arial" w:eastAsia="等线" w:hAnsi="Arial" w:cs="Arial"/>
          <w:sz w:val="22"/>
        </w:rPr>
        <w:t>](https://mp.weixin.qq.com/)</w:t>
      </w:r>
    </w:p>
    <w:p w14:paraId="1B625EFC" w14:textId="77777777" w:rsidR="00F46C10" w:rsidRDefault="00F46C10" w:rsidP="00F46C10">
      <w:pPr>
        <w:spacing w:before="120" w:after="120" w:line="288" w:lineRule="auto"/>
        <w:jc w:val="left"/>
      </w:pPr>
      <w:r>
        <w:rPr>
          <w:rFonts w:ascii="Arial" w:eastAsia="等线" w:hAnsi="Arial" w:cs="Arial"/>
          <w:sz w:val="22"/>
        </w:rPr>
        <w:t xml:space="preserve">   - </w:t>
      </w:r>
      <w:r>
        <w:rPr>
          <w:rFonts w:ascii="Arial" w:eastAsia="等线" w:hAnsi="Arial" w:cs="Arial"/>
          <w:sz w:val="22"/>
        </w:rPr>
        <w:t>进入</w:t>
      </w:r>
      <w:r>
        <w:rPr>
          <w:rFonts w:ascii="Arial" w:eastAsia="等线" w:hAnsi="Arial" w:cs="Arial"/>
          <w:sz w:val="22"/>
        </w:rPr>
        <w:t>"</w:t>
      </w:r>
      <w:r>
        <w:rPr>
          <w:rFonts w:ascii="Arial" w:eastAsia="等线" w:hAnsi="Arial" w:cs="Arial"/>
          <w:sz w:val="22"/>
        </w:rPr>
        <w:t>开发</w:t>
      </w:r>
      <w:r>
        <w:rPr>
          <w:rFonts w:ascii="Arial" w:eastAsia="等线" w:hAnsi="Arial" w:cs="Arial"/>
          <w:sz w:val="22"/>
        </w:rPr>
        <w:t>" → "</w:t>
      </w:r>
      <w:r>
        <w:rPr>
          <w:rFonts w:ascii="Arial" w:eastAsia="等线" w:hAnsi="Arial" w:cs="Arial"/>
          <w:sz w:val="22"/>
        </w:rPr>
        <w:t>开发管理</w:t>
      </w:r>
      <w:r>
        <w:rPr>
          <w:rFonts w:ascii="Arial" w:eastAsia="等线" w:hAnsi="Arial" w:cs="Arial"/>
          <w:sz w:val="22"/>
        </w:rPr>
        <w:t>" → "</w:t>
      </w:r>
      <w:r>
        <w:rPr>
          <w:rFonts w:ascii="Arial" w:eastAsia="等线" w:hAnsi="Arial" w:cs="Arial"/>
          <w:sz w:val="22"/>
        </w:rPr>
        <w:t>开发设置</w:t>
      </w:r>
      <w:r>
        <w:rPr>
          <w:rFonts w:ascii="Arial" w:eastAsia="等线" w:hAnsi="Arial" w:cs="Arial"/>
          <w:sz w:val="22"/>
        </w:rPr>
        <w:t>"</w:t>
      </w:r>
    </w:p>
    <w:p w14:paraId="27E2AFD5" w14:textId="77777777" w:rsidR="00F46C10" w:rsidRDefault="00F46C10" w:rsidP="00F46C10">
      <w:pPr>
        <w:spacing w:before="120" w:after="120" w:line="288" w:lineRule="auto"/>
        <w:jc w:val="left"/>
      </w:pPr>
      <w:r>
        <w:rPr>
          <w:rFonts w:ascii="Arial" w:eastAsia="等线" w:hAnsi="Arial" w:cs="Arial"/>
          <w:sz w:val="22"/>
        </w:rPr>
        <w:t xml:space="preserve">   - </w:t>
      </w:r>
      <w:r>
        <w:rPr>
          <w:rFonts w:ascii="Arial" w:eastAsia="等线" w:hAnsi="Arial" w:cs="Arial"/>
          <w:sz w:val="22"/>
        </w:rPr>
        <w:t>复制</w:t>
      </w:r>
      <w:r>
        <w:rPr>
          <w:rFonts w:ascii="Arial" w:eastAsia="等线" w:hAnsi="Arial" w:cs="Arial"/>
          <w:sz w:val="22"/>
        </w:rPr>
        <w:t xml:space="preserve"> </w:t>
      </w:r>
      <w:proofErr w:type="spellStart"/>
      <w:r>
        <w:rPr>
          <w:rFonts w:ascii="Arial" w:eastAsia="等线" w:hAnsi="Arial" w:cs="Arial"/>
          <w:sz w:val="22"/>
        </w:rPr>
        <w:t>AppID</w:t>
      </w:r>
      <w:proofErr w:type="spellEnd"/>
      <w:r>
        <w:rPr>
          <w:rFonts w:ascii="Arial" w:eastAsia="等线" w:hAnsi="Arial" w:cs="Arial"/>
          <w:sz w:val="22"/>
        </w:rPr>
        <w:t>（</w:t>
      </w:r>
      <w:proofErr w:type="spellStart"/>
      <w:r>
        <w:rPr>
          <w:rFonts w:ascii="Arial" w:eastAsia="等线" w:hAnsi="Arial" w:cs="Arial"/>
          <w:sz w:val="22"/>
        </w:rPr>
        <w:t>wx</w:t>
      </w:r>
      <w:proofErr w:type="spellEnd"/>
      <w:r>
        <w:rPr>
          <w:rFonts w:ascii="Arial" w:eastAsia="等线" w:hAnsi="Arial" w:cs="Arial"/>
          <w:sz w:val="22"/>
        </w:rPr>
        <w:t>开头</w:t>
      </w:r>
      <w:r>
        <w:rPr>
          <w:rFonts w:ascii="Arial" w:eastAsia="等线" w:hAnsi="Arial" w:cs="Arial"/>
          <w:sz w:val="22"/>
        </w:rPr>
        <w:t>18</w:t>
      </w:r>
      <w:r>
        <w:rPr>
          <w:rFonts w:ascii="Arial" w:eastAsia="等线" w:hAnsi="Arial" w:cs="Arial"/>
          <w:sz w:val="22"/>
        </w:rPr>
        <w:t>位字符）</w:t>
      </w:r>
    </w:p>
    <w:p w14:paraId="3E804064" w14:textId="77777777" w:rsidR="00F46C10" w:rsidRDefault="00F46C10" w:rsidP="00F46C10">
      <w:pPr>
        <w:spacing w:before="120" w:after="120" w:line="288" w:lineRule="auto"/>
        <w:jc w:val="left"/>
      </w:pPr>
      <w:r>
        <w:rPr>
          <w:rFonts w:ascii="Arial" w:eastAsia="等线" w:hAnsi="Arial" w:cs="Arial"/>
          <w:sz w:val="22"/>
        </w:rPr>
        <w:t>2.</w:t>
      </w:r>
      <w:r>
        <w:rPr>
          <w:rFonts w:ascii="Arial" w:eastAsia="等线" w:hAnsi="Arial" w:cs="Arial"/>
          <w:sz w:val="22"/>
        </w:rPr>
        <w:t>版本号</w:t>
      </w:r>
      <w:r>
        <w:rPr>
          <w:rFonts w:ascii="Arial" w:eastAsia="等线" w:hAnsi="Arial" w:cs="Arial"/>
          <w:sz w:val="22"/>
        </w:rPr>
        <w:t xml:space="preserve">  </w:t>
      </w:r>
      <w:r>
        <w:rPr>
          <w:rFonts w:ascii="Arial" w:eastAsia="等线" w:hAnsi="Arial" w:cs="Arial"/>
          <w:sz w:val="22"/>
        </w:rPr>
        <w:t>例如：</w:t>
      </w:r>
      <w:r>
        <w:rPr>
          <w:rFonts w:ascii="Arial" w:eastAsia="等线" w:hAnsi="Arial" w:cs="Arial"/>
          <w:sz w:val="22"/>
        </w:rPr>
        <w:t>1.0.0</w:t>
      </w:r>
    </w:p>
    <w:p w14:paraId="59331724" w14:textId="77777777" w:rsidR="00F46C10" w:rsidRDefault="00F46C10" w:rsidP="00F46C10">
      <w:pPr>
        <w:spacing w:before="120" w:after="120" w:line="288" w:lineRule="auto"/>
        <w:jc w:val="left"/>
      </w:pPr>
      <w:r>
        <w:rPr>
          <w:rFonts w:ascii="Arial" w:eastAsia="等线" w:hAnsi="Arial" w:cs="Arial"/>
          <w:sz w:val="22"/>
        </w:rPr>
        <w:t>3.</w:t>
      </w:r>
      <w:r>
        <w:rPr>
          <w:rFonts w:ascii="Arial" w:eastAsia="等线" w:hAnsi="Arial" w:cs="Arial"/>
          <w:sz w:val="22"/>
        </w:rPr>
        <w:t>版本描述</w:t>
      </w:r>
      <w:r>
        <w:rPr>
          <w:rFonts w:ascii="Arial" w:eastAsia="等线" w:hAnsi="Arial" w:cs="Arial"/>
          <w:sz w:val="22"/>
        </w:rPr>
        <w:t xml:space="preserve">  </w:t>
      </w:r>
      <w:r>
        <w:rPr>
          <w:rFonts w:ascii="Arial" w:eastAsia="等线" w:hAnsi="Arial" w:cs="Arial"/>
          <w:b/>
          <w:color w:val="DE7802"/>
          <w:sz w:val="22"/>
        </w:rPr>
        <w:t>可以自定义</w:t>
      </w:r>
      <w:r>
        <w:rPr>
          <w:rFonts w:ascii="Arial" w:eastAsia="等线" w:hAnsi="Arial" w:cs="Arial"/>
          <w:b/>
          <w:color w:val="DE7802"/>
          <w:sz w:val="22"/>
        </w:rPr>
        <w:t xml:space="preserve"> </w:t>
      </w:r>
      <w:r>
        <w:rPr>
          <w:rFonts w:ascii="Arial" w:eastAsia="等线" w:hAnsi="Arial" w:cs="Arial"/>
          <w:b/>
          <w:color w:val="DE7802"/>
          <w:sz w:val="22"/>
        </w:rPr>
        <w:t>字数不超过</w:t>
      </w:r>
      <w:r>
        <w:rPr>
          <w:rFonts w:ascii="Arial" w:eastAsia="等线" w:hAnsi="Arial" w:cs="Arial"/>
          <w:b/>
          <w:color w:val="DE7802"/>
          <w:sz w:val="22"/>
        </w:rPr>
        <w:t>20</w:t>
      </w:r>
      <w:r>
        <w:rPr>
          <w:rFonts w:ascii="Arial" w:eastAsia="等线" w:hAnsi="Arial" w:cs="Arial"/>
          <w:b/>
          <w:color w:val="DE7802"/>
          <w:sz w:val="22"/>
        </w:rPr>
        <w:t>个</w:t>
      </w:r>
    </w:p>
    <w:p w14:paraId="180B9F9D" w14:textId="77777777" w:rsidR="00F46C10" w:rsidRDefault="00F46C10" w:rsidP="00F46C10">
      <w:pPr>
        <w:spacing w:before="120" w:after="120" w:line="288" w:lineRule="auto"/>
        <w:jc w:val="left"/>
      </w:pPr>
      <w:r>
        <w:rPr>
          <w:rFonts w:ascii="Arial" w:eastAsia="等线" w:hAnsi="Arial" w:cs="Arial"/>
          <w:sz w:val="22"/>
        </w:rPr>
        <w:t>4.</w:t>
      </w:r>
      <w:r>
        <w:rPr>
          <w:rFonts w:ascii="Arial" w:eastAsia="等线" w:hAnsi="Arial" w:cs="Arial"/>
          <w:sz w:val="22"/>
        </w:rPr>
        <w:t>上传密钥</w:t>
      </w:r>
      <w:r>
        <w:rPr>
          <w:rFonts w:ascii="Arial" w:eastAsia="等线" w:hAnsi="Arial" w:cs="Arial"/>
          <w:sz w:val="22"/>
        </w:rPr>
        <w:t xml:space="preserve"> </w:t>
      </w:r>
    </w:p>
    <w:p w14:paraId="10F71438" w14:textId="77777777" w:rsidR="00F46C10" w:rsidRDefault="00F46C10" w:rsidP="00F46C10">
      <w:pPr>
        <w:spacing w:before="120" w:after="120" w:line="288" w:lineRule="auto"/>
        <w:jc w:val="left"/>
      </w:pPr>
      <w:r>
        <w:rPr>
          <w:rFonts w:ascii="Arial" w:eastAsia="等线" w:hAnsi="Arial" w:cs="Arial"/>
          <w:sz w:val="22"/>
        </w:rPr>
        <w:t>获取方式</w:t>
      </w:r>
    </w:p>
    <w:p w14:paraId="71CF5513" w14:textId="77777777" w:rsidR="00F46C10" w:rsidRDefault="00F46C10" w:rsidP="00F46C10">
      <w:pPr>
        <w:spacing w:before="120" w:after="120" w:line="288" w:lineRule="auto"/>
        <w:jc w:val="left"/>
      </w:pPr>
      <w:r>
        <w:rPr>
          <w:rFonts w:ascii="Arial" w:eastAsia="等线" w:hAnsi="Arial" w:cs="Arial"/>
          <w:sz w:val="22"/>
        </w:rPr>
        <w:t xml:space="preserve">  - </w:t>
      </w:r>
      <w:r>
        <w:rPr>
          <w:rFonts w:ascii="Arial" w:eastAsia="等线" w:hAnsi="Arial" w:cs="Arial"/>
          <w:sz w:val="22"/>
        </w:rPr>
        <w:t>在</w:t>
      </w:r>
      <w:proofErr w:type="gramStart"/>
      <w:r>
        <w:rPr>
          <w:rFonts w:ascii="Arial" w:eastAsia="等线" w:hAnsi="Arial" w:cs="Arial"/>
          <w:sz w:val="22"/>
        </w:rPr>
        <w:t>微信公众</w:t>
      </w:r>
      <w:proofErr w:type="gramEnd"/>
      <w:r>
        <w:rPr>
          <w:rFonts w:ascii="Arial" w:eastAsia="等线" w:hAnsi="Arial" w:cs="Arial"/>
          <w:sz w:val="22"/>
        </w:rPr>
        <w:t>平台</w:t>
      </w:r>
      <w:r>
        <w:rPr>
          <w:rFonts w:ascii="Arial" w:eastAsia="等线" w:hAnsi="Arial" w:cs="Arial"/>
          <w:sz w:val="22"/>
        </w:rPr>
        <w:t>"</w:t>
      </w:r>
      <w:r>
        <w:rPr>
          <w:rFonts w:ascii="Arial" w:eastAsia="等线" w:hAnsi="Arial" w:cs="Arial"/>
          <w:b/>
          <w:sz w:val="22"/>
        </w:rPr>
        <w:t>开发与服务</w:t>
      </w:r>
      <w:r>
        <w:rPr>
          <w:rFonts w:ascii="Arial" w:eastAsia="等线" w:hAnsi="Arial" w:cs="Arial"/>
          <w:b/>
          <w:sz w:val="22"/>
        </w:rPr>
        <w:t>-</w:t>
      </w:r>
      <w:r>
        <w:rPr>
          <w:rFonts w:ascii="Arial" w:eastAsia="等线" w:hAnsi="Arial" w:cs="Arial"/>
          <w:b/>
          <w:sz w:val="22"/>
        </w:rPr>
        <w:t>开发管理</w:t>
      </w:r>
      <w:r>
        <w:rPr>
          <w:rFonts w:ascii="Arial" w:eastAsia="等线" w:hAnsi="Arial" w:cs="Arial"/>
          <w:b/>
          <w:sz w:val="22"/>
        </w:rPr>
        <w:t>-</w:t>
      </w:r>
      <w:r>
        <w:rPr>
          <w:rFonts w:ascii="Arial" w:eastAsia="等线" w:hAnsi="Arial" w:cs="Arial"/>
          <w:b/>
          <w:sz w:val="22"/>
        </w:rPr>
        <w:t>开发设置</w:t>
      </w:r>
      <w:r>
        <w:rPr>
          <w:rFonts w:ascii="Arial" w:eastAsia="等线" w:hAnsi="Arial" w:cs="Arial"/>
          <w:sz w:val="22"/>
        </w:rPr>
        <w:t>"</w:t>
      </w:r>
      <w:r>
        <w:rPr>
          <w:rFonts w:ascii="Arial" w:eastAsia="等线" w:hAnsi="Arial" w:cs="Arial"/>
          <w:sz w:val="22"/>
        </w:rPr>
        <w:t>页面</w:t>
      </w:r>
    </w:p>
    <w:p w14:paraId="39FFA49A" w14:textId="77777777" w:rsidR="00F46C10" w:rsidRDefault="00F46C10" w:rsidP="00F46C10">
      <w:pPr>
        <w:spacing w:before="120" w:after="120" w:line="288" w:lineRule="auto"/>
        <w:jc w:val="left"/>
      </w:pPr>
      <w:r>
        <w:rPr>
          <w:rFonts w:ascii="Arial" w:eastAsia="等线" w:hAnsi="Arial" w:cs="Arial"/>
          <w:sz w:val="22"/>
        </w:rPr>
        <w:t xml:space="preserve">   - </w:t>
      </w:r>
      <w:r>
        <w:rPr>
          <w:rFonts w:ascii="Arial" w:eastAsia="等线" w:hAnsi="Arial" w:cs="Arial"/>
          <w:sz w:val="22"/>
        </w:rPr>
        <w:t>找到</w:t>
      </w:r>
      <w:r>
        <w:rPr>
          <w:rFonts w:ascii="Arial" w:eastAsia="等线" w:hAnsi="Arial" w:cs="Arial"/>
          <w:sz w:val="22"/>
        </w:rPr>
        <w:t>"</w:t>
      </w:r>
      <w:r>
        <w:rPr>
          <w:rFonts w:ascii="Arial" w:eastAsia="等线" w:hAnsi="Arial" w:cs="Arial"/>
          <w:sz w:val="22"/>
        </w:rPr>
        <w:t>小程序代码上传</w:t>
      </w:r>
      <w:r>
        <w:rPr>
          <w:rFonts w:ascii="Arial" w:eastAsia="等线" w:hAnsi="Arial" w:cs="Arial"/>
          <w:sz w:val="22"/>
        </w:rPr>
        <w:t>"</w:t>
      </w:r>
      <w:r>
        <w:rPr>
          <w:rFonts w:ascii="Arial" w:eastAsia="等线" w:hAnsi="Arial" w:cs="Arial"/>
          <w:sz w:val="22"/>
        </w:rPr>
        <w:t>部分</w:t>
      </w:r>
    </w:p>
    <w:p w14:paraId="1F5A7499" w14:textId="77777777" w:rsidR="00F46C10" w:rsidRDefault="00F46C10" w:rsidP="00F46C10">
      <w:pPr>
        <w:spacing w:before="120" w:after="120" w:line="288" w:lineRule="auto"/>
        <w:jc w:val="left"/>
      </w:pPr>
      <w:r>
        <w:rPr>
          <w:rFonts w:ascii="Arial" w:eastAsia="等线" w:hAnsi="Arial" w:cs="Arial"/>
          <w:sz w:val="22"/>
        </w:rPr>
        <w:t xml:space="preserve">   - </w:t>
      </w:r>
      <w:r>
        <w:rPr>
          <w:rFonts w:ascii="Arial" w:eastAsia="等线" w:hAnsi="Arial" w:cs="Arial"/>
          <w:b/>
          <w:color w:val="DE7802"/>
          <w:sz w:val="22"/>
        </w:rPr>
        <w:t>点击</w:t>
      </w:r>
      <w:r>
        <w:rPr>
          <w:rFonts w:ascii="Arial" w:eastAsia="等线" w:hAnsi="Arial" w:cs="Arial"/>
          <w:b/>
          <w:color w:val="DE7802"/>
          <w:sz w:val="22"/>
        </w:rPr>
        <w:t>"</w:t>
      </w:r>
      <w:r>
        <w:rPr>
          <w:rFonts w:ascii="Arial" w:eastAsia="等线" w:hAnsi="Arial" w:cs="Arial"/>
          <w:b/>
          <w:color w:val="DE7802"/>
          <w:sz w:val="22"/>
        </w:rPr>
        <w:t>生成</w:t>
      </w:r>
      <w:r>
        <w:rPr>
          <w:rFonts w:ascii="Arial" w:eastAsia="等线" w:hAnsi="Arial" w:cs="Arial"/>
          <w:b/>
          <w:color w:val="DE7802"/>
          <w:sz w:val="22"/>
        </w:rPr>
        <w:t>"</w:t>
      </w:r>
      <w:r>
        <w:rPr>
          <w:rFonts w:ascii="Arial" w:eastAsia="等线" w:hAnsi="Arial" w:cs="Arial"/>
          <w:b/>
          <w:color w:val="DE7802"/>
          <w:sz w:val="22"/>
        </w:rPr>
        <w:t>或</w:t>
      </w:r>
      <w:r>
        <w:rPr>
          <w:rFonts w:ascii="Arial" w:eastAsia="等线" w:hAnsi="Arial" w:cs="Arial"/>
          <w:b/>
          <w:color w:val="DE7802"/>
          <w:sz w:val="22"/>
        </w:rPr>
        <w:t>"</w:t>
      </w:r>
      <w:r>
        <w:rPr>
          <w:rFonts w:ascii="Arial" w:eastAsia="等线" w:hAnsi="Arial" w:cs="Arial"/>
          <w:b/>
          <w:color w:val="DE7802"/>
          <w:sz w:val="22"/>
        </w:rPr>
        <w:t>重置</w:t>
      </w:r>
      <w:r>
        <w:rPr>
          <w:rFonts w:ascii="Arial" w:eastAsia="等线" w:hAnsi="Arial" w:cs="Arial"/>
          <w:b/>
          <w:color w:val="DE7802"/>
          <w:sz w:val="22"/>
        </w:rPr>
        <w:t>"</w:t>
      </w:r>
      <w:r>
        <w:rPr>
          <w:rFonts w:ascii="Arial" w:eastAsia="等线" w:hAnsi="Arial" w:cs="Arial"/>
          <w:b/>
          <w:color w:val="DE7802"/>
          <w:sz w:val="22"/>
        </w:rPr>
        <w:t>获取密钥</w:t>
      </w:r>
    </w:p>
    <w:p w14:paraId="6C37E473" w14:textId="77777777" w:rsidR="00F46C10" w:rsidRDefault="00F46C10" w:rsidP="00F46C10">
      <w:pPr>
        <w:spacing w:before="120" w:after="120" w:line="288" w:lineRule="auto"/>
        <w:jc w:val="left"/>
      </w:pPr>
      <w:r>
        <w:rPr>
          <w:rFonts w:ascii="Arial" w:eastAsia="等线" w:hAnsi="Arial" w:cs="Arial"/>
          <w:sz w:val="22"/>
        </w:rPr>
        <w:t xml:space="preserve">   - </w:t>
      </w:r>
      <w:r>
        <w:rPr>
          <w:rFonts w:ascii="Arial" w:eastAsia="等线" w:hAnsi="Arial" w:cs="Arial"/>
          <w:sz w:val="22"/>
        </w:rPr>
        <w:t>复制完整的私</w:t>
      </w:r>
      <w:proofErr w:type="gramStart"/>
      <w:r>
        <w:rPr>
          <w:rFonts w:ascii="Arial" w:eastAsia="等线" w:hAnsi="Arial" w:cs="Arial"/>
          <w:sz w:val="22"/>
        </w:rPr>
        <w:t>钥</w:t>
      </w:r>
      <w:proofErr w:type="gramEnd"/>
      <w:r>
        <w:rPr>
          <w:rFonts w:ascii="Arial" w:eastAsia="等线" w:hAnsi="Arial" w:cs="Arial"/>
          <w:sz w:val="22"/>
        </w:rPr>
        <w:t>内容（包括</w:t>
      </w:r>
      <w:r>
        <w:rPr>
          <w:rFonts w:ascii="Arial" w:eastAsia="等线" w:hAnsi="Arial" w:cs="Arial"/>
          <w:sz w:val="22"/>
        </w:rPr>
        <w:t xml:space="preserve"> BEGIN </w:t>
      </w:r>
      <w:r>
        <w:rPr>
          <w:rFonts w:ascii="Arial" w:eastAsia="等线" w:hAnsi="Arial" w:cs="Arial"/>
          <w:sz w:val="22"/>
        </w:rPr>
        <w:t>和</w:t>
      </w:r>
      <w:r>
        <w:rPr>
          <w:rFonts w:ascii="Arial" w:eastAsia="等线" w:hAnsi="Arial" w:cs="Arial"/>
          <w:sz w:val="22"/>
        </w:rPr>
        <w:t xml:space="preserve"> END </w:t>
      </w:r>
      <w:r>
        <w:rPr>
          <w:rFonts w:ascii="Arial" w:eastAsia="等线" w:hAnsi="Arial" w:cs="Arial"/>
          <w:sz w:val="22"/>
        </w:rPr>
        <w:t>行）</w:t>
      </w:r>
    </w:p>
    <w:p w14:paraId="37440BEF" w14:textId="77777777" w:rsidR="00F46C10" w:rsidRDefault="00F46C10" w:rsidP="00F46C10">
      <w:pPr>
        <w:spacing w:before="120" w:after="120" w:line="288" w:lineRule="auto"/>
        <w:jc w:val="center"/>
      </w:pPr>
      <w:r>
        <w:rPr>
          <w:noProof/>
        </w:rPr>
        <w:drawing>
          <wp:inline distT="0" distB="0" distL="0" distR="0" wp14:anchorId="796BBEC4" wp14:editId="35824D81">
            <wp:extent cx="5257800" cy="2266950"/>
            <wp:effectExtent l="0" t="0" r="0" b="0"/>
            <wp:docPr id="20" name="Draw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rawing 19"/>
                    <pic:cNvPicPr>
                      <a:picLocks noChangeAspect="1"/>
                    </pic:cNvPicPr>
                  </pic:nvPicPr>
                  <pic:blipFill>
                    <a:blip r:embed="rId25"/>
                    <a:stretch>
                      <a:fillRect/>
                    </a:stretch>
                  </pic:blipFill>
                  <pic:spPr>
                    <a:xfrm>
                      <a:off x="0" y="0"/>
                      <a:ext cx="5257800" cy="2266950"/>
                    </a:xfrm>
                    <a:prstGeom prst="rect">
                      <a:avLst/>
                    </a:prstGeom>
                  </pic:spPr>
                </pic:pic>
              </a:graphicData>
            </a:graphic>
          </wp:inline>
        </w:drawing>
      </w:r>
    </w:p>
    <w:p w14:paraId="488AA8EA" w14:textId="77777777" w:rsidR="00F46C10" w:rsidRDefault="00F46C10" w:rsidP="00F46C10">
      <w:pPr>
        <w:spacing w:before="120" w:after="120" w:line="288" w:lineRule="auto"/>
        <w:jc w:val="left"/>
      </w:pPr>
    </w:p>
    <w:p w14:paraId="0A7EF1BA" w14:textId="77777777" w:rsidR="00F46C10" w:rsidRDefault="00F46C10" w:rsidP="00F46C10">
      <w:pPr>
        <w:spacing w:before="120" w:after="120" w:line="288" w:lineRule="auto"/>
        <w:jc w:val="left"/>
      </w:pPr>
    </w:p>
    <w:p w14:paraId="430C2272" w14:textId="77777777" w:rsidR="00F46C10" w:rsidRDefault="00F46C10" w:rsidP="00F46C10">
      <w:pPr>
        <w:spacing w:before="320" w:after="120" w:line="288" w:lineRule="auto"/>
        <w:jc w:val="left"/>
        <w:outlineLvl w:val="1"/>
      </w:pPr>
      <w:bookmarkStart w:id="7" w:name="heading_10"/>
      <w:r>
        <w:rPr>
          <w:rFonts w:ascii="Arial" w:eastAsia="等线" w:hAnsi="Arial" w:cs="Arial"/>
          <w:b/>
          <w:sz w:val="32"/>
        </w:rPr>
        <w:t>七</w:t>
      </w:r>
      <w:r>
        <w:rPr>
          <w:rFonts w:ascii="Arial" w:eastAsia="等线" w:hAnsi="Arial" w:cs="Arial"/>
          <w:b/>
          <w:sz w:val="32"/>
        </w:rPr>
        <w:t>.</w:t>
      </w:r>
      <w:r>
        <w:rPr>
          <w:rFonts w:ascii="Arial" w:eastAsia="等线" w:hAnsi="Arial" w:cs="Arial"/>
          <w:b/>
          <w:sz w:val="32"/>
        </w:rPr>
        <w:t>上传去水印小程序源码</w:t>
      </w:r>
      <w:bookmarkEnd w:id="7"/>
    </w:p>
    <w:p w14:paraId="439239E5" w14:textId="77777777" w:rsidR="00F46C10" w:rsidRDefault="00F46C10" w:rsidP="00F46C10">
      <w:pPr>
        <w:spacing w:before="120" w:after="120" w:line="288" w:lineRule="auto"/>
        <w:jc w:val="left"/>
      </w:pPr>
      <w:r>
        <w:rPr>
          <w:rFonts w:ascii="Arial" w:eastAsia="等线" w:hAnsi="Arial" w:cs="Arial"/>
          <w:sz w:val="22"/>
        </w:rPr>
        <w:t>全部自己需要修改的信息填写完成后</w:t>
      </w:r>
      <w:r>
        <w:rPr>
          <w:rFonts w:ascii="Arial" w:eastAsia="等线" w:hAnsi="Arial" w:cs="Arial"/>
          <w:sz w:val="22"/>
        </w:rPr>
        <w:t xml:space="preserve"> </w:t>
      </w:r>
      <w:r>
        <w:rPr>
          <w:rFonts w:ascii="Arial" w:eastAsia="等线" w:hAnsi="Arial" w:cs="Arial"/>
          <w:sz w:val="22"/>
        </w:rPr>
        <w:t>点击【生成并上传到公众平台】即可</w:t>
      </w:r>
      <w:r>
        <w:rPr>
          <w:rFonts w:ascii="Arial" w:eastAsia="等线" w:hAnsi="Arial" w:cs="Arial"/>
          <w:sz w:val="22"/>
        </w:rPr>
        <w:t xml:space="preserve">   </w:t>
      </w:r>
      <w:r>
        <w:rPr>
          <w:rFonts w:ascii="Arial" w:eastAsia="等线" w:hAnsi="Arial" w:cs="Arial"/>
          <w:b/>
          <w:sz w:val="22"/>
        </w:rPr>
        <w:t>开发不易需要观看一个小程序广告</w:t>
      </w:r>
    </w:p>
    <w:p w14:paraId="5BC3CECC" w14:textId="77777777" w:rsidR="00F46C10" w:rsidRDefault="00F46C10" w:rsidP="00F46C10">
      <w:pPr>
        <w:spacing w:before="120" w:after="120" w:line="288" w:lineRule="auto"/>
        <w:jc w:val="center"/>
      </w:pPr>
      <w:r>
        <w:rPr>
          <w:noProof/>
        </w:rPr>
        <w:drawing>
          <wp:inline distT="0" distB="0" distL="0" distR="0" wp14:anchorId="62E421B5" wp14:editId="64EE0068">
            <wp:extent cx="5257800" cy="3248025"/>
            <wp:effectExtent l="0" t="0" r="0" b="9525"/>
            <wp:docPr id="21" name="Draw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rawing 20"/>
                    <pic:cNvPicPr>
                      <a:picLocks noChangeAspect="1"/>
                    </pic:cNvPicPr>
                  </pic:nvPicPr>
                  <pic:blipFill>
                    <a:blip r:embed="rId26"/>
                    <a:stretch>
                      <a:fillRect/>
                    </a:stretch>
                  </pic:blipFill>
                  <pic:spPr>
                    <a:xfrm>
                      <a:off x="0" y="0"/>
                      <a:ext cx="5257800" cy="3248025"/>
                    </a:xfrm>
                    <a:prstGeom prst="rect">
                      <a:avLst/>
                    </a:prstGeom>
                  </pic:spPr>
                </pic:pic>
              </a:graphicData>
            </a:graphic>
          </wp:inline>
        </w:drawing>
      </w:r>
    </w:p>
    <w:p w14:paraId="01E14254" w14:textId="77777777" w:rsidR="00F46C10" w:rsidRDefault="00F46C10" w:rsidP="00F46C10">
      <w:pPr>
        <w:spacing w:before="120" w:after="120" w:line="288" w:lineRule="auto"/>
        <w:jc w:val="left"/>
      </w:pPr>
    </w:p>
    <w:p w14:paraId="39BA384E" w14:textId="77777777" w:rsidR="00F46C10" w:rsidRDefault="00F46C10" w:rsidP="00F46C10">
      <w:pPr>
        <w:spacing w:before="120" w:after="120" w:line="288" w:lineRule="auto"/>
        <w:jc w:val="left"/>
      </w:pPr>
      <w:r>
        <w:rPr>
          <w:rFonts w:ascii="Arial" w:eastAsia="等线" w:hAnsi="Arial" w:cs="Arial"/>
          <w:b/>
          <w:color w:val="D83931"/>
          <w:sz w:val="22"/>
        </w:rPr>
        <w:t>生成时候</w:t>
      </w:r>
      <w:r>
        <w:rPr>
          <w:rFonts w:ascii="Arial" w:eastAsia="等线" w:hAnsi="Arial" w:cs="Arial"/>
          <w:b/>
          <w:color w:val="D83931"/>
          <w:sz w:val="22"/>
        </w:rPr>
        <w:t xml:space="preserve"> </w:t>
      </w:r>
      <w:r>
        <w:rPr>
          <w:rFonts w:ascii="Arial" w:eastAsia="等线" w:hAnsi="Arial" w:cs="Arial"/>
          <w:b/>
          <w:color w:val="D83931"/>
          <w:sz w:val="22"/>
        </w:rPr>
        <w:t>需要观看一个小程序广告</w:t>
      </w:r>
      <w:r>
        <w:rPr>
          <w:rFonts w:ascii="Arial" w:eastAsia="等线" w:hAnsi="Arial" w:cs="Arial"/>
          <w:b/>
          <w:color w:val="D83931"/>
          <w:sz w:val="22"/>
        </w:rPr>
        <w:t xml:space="preserve"> </w:t>
      </w:r>
      <w:r>
        <w:rPr>
          <w:rFonts w:ascii="Arial" w:eastAsia="等线" w:hAnsi="Arial" w:cs="Arial"/>
          <w:b/>
          <w:color w:val="D83931"/>
          <w:sz w:val="22"/>
        </w:rPr>
        <w:t>公益站点就靠</w:t>
      </w:r>
      <w:proofErr w:type="gramStart"/>
      <w:r>
        <w:rPr>
          <w:rFonts w:ascii="Arial" w:eastAsia="等线" w:hAnsi="Arial" w:cs="Arial"/>
          <w:b/>
          <w:color w:val="D83931"/>
          <w:sz w:val="22"/>
        </w:rPr>
        <w:t>流量主赚点</w:t>
      </w:r>
      <w:proofErr w:type="gramEnd"/>
      <w:r>
        <w:rPr>
          <w:rFonts w:ascii="Arial" w:eastAsia="等线" w:hAnsi="Arial" w:cs="Arial"/>
          <w:b/>
          <w:color w:val="D83931"/>
          <w:sz w:val="22"/>
        </w:rPr>
        <w:t>微薄的收入对冲服务器成本以及开发成本。、</w:t>
      </w:r>
    </w:p>
    <w:p w14:paraId="380ECD20" w14:textId="77777777" w:rsidR="00F46C10" w:rsidRDefault="00F46C10" w:rsidP="00F46C10">
      <w:pPr>
        <w:spacing w:before="120" w:after="120" w:line="288" w:lineRule="auto"/>
        <w:jc w:val="left"/>
      </w:pPr>
    </w:p>
    <w:p w14:paraId="2AE0055D" w14:textId="77777777" w:rsidR="00F46C10" w:rsidRDefault="00F46C10" w:rsidP="00F46C10">
      <w:pPr>
        <w:spacing w:before="120" w:after="120" w:line="288" w:lineRule="auto"/>
        <w:jc w:val="center"/>
      </w:pPr>
      <w:r>
        <w:rPr>
          <w:noProof/>
        </w:rPr>
        <w:lastRenderedPageBreak/>
        <w:drawing>
          <wp:inline distT="0" distB="0" distL="0" distR="0" wp14:anchorId="199285F4" wp14:editId="252991E5">
            <wp:extent cx="5257800" cy="3219450"/>
            <wp:effectExtent l="0" t="0" r="0" b="0"/>
            <wp:docPr id="22" name="Draw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rawing 21"/>
                    <pic:cNvPicPr>
                      <a:picLocks noChangeAspect="1"/>
                    </pic:cNvPicPr>
                  </pic:nvPicPr>
                  <pic:blipFill>
                    <a:blip r:embed="rId27"/>
                    <a:stretch>
                      <a:fillRect/>
                    </a:stretch>
                  </pic:blipFill>
                  <pic:spPr>
                    <a:xfrm>
                      <a:off x="0" y="0"/>
                      <a:ext cx="5257800" cy="3219450"/>
                    </a:xfrm>
                    <a:prstGeom prst="rect">
                      <a:avLst/>
                    </a:prstGeom>
                  </pic:spPr>
                </pic:pic>
              </a:graphicData>
            </a:graphic>
          </wp:inline>
        </w:drawing>
      </w:r>
    </w:p>
    <w:p w14:paraId="6F3A9839" w14:textId="77777777" w:rsidR="00F46C10" w:rsidRDefault="00F46C10" w:rsidP="00F46C10">
      <w:pPr>
        <w:spacing w:before="120" w:after="120" w:line="288" w:lineRule="auto"/>
        <w:jc w:val="left"/>
      </w:pPr>
      <w:r>
        <w:rPr>
          <w:rFonts w:ascii="Arial" w:eastAsia="等线" w:hAnsi="Arial" w:cs="Arial"/>
          <w:sz w:val="22"/>
        </w:rPr>
        <w:t>上</w:t>
      </w:r>
      <w:proofErr w:type="gramStart"/>
      <w:r>
        <w:rPr>
          <w:rFonts w:ascii="Arial" w:eastAsia="等线" w:hAnsi="Arial" w:cs="Arial"/>
          <w:sz w:val="22"/>
        </w:rPr>
        <w:t>传成功</w:t>
      </w:r>
      <w:proofErr w:type="gramEnd"/>
      <w:r>
        <w:rPr>
          <w:rFonts w:ascii="Arial" w:eastAsia="等线" w:hAnsi="Arial" w:cs="Arial"/>
          <w:sz w:val="22"/>
        </w:rPr>
        <w:t>即可预览小程序</w:t>
      </w:r>
      <w:r>
        <w:rPr>
          <w:rFonts w:ascii="Arial" w:eastAsia="等线" w:hAnsi="Arial" w:cs="Arial"/>
          <w:sz w:val="22"/>
        </w:rPr>
        <w:t xml:space="preserve"> </w:t>
      </w:r>
      <w:r>
        <w:rPr>
          <w:rFonts w:ascii="Arial" w:eastAsia="等线" w:hAnsi="Arial" w:cs="Arial"/>
          <w:sz w:val="22"/>
        </w:rPr>
        <w:t>或者直接</w:t>
      </w:r>
      <w:proofErr w:type="gramStart"/>
      <w:r>
        <w:rPr>
          <w:rFonts w:ascii="Arial" w:eastAsia="等线" w:hAnsi="Arial" w:cs="Arial"/>
          <w:sz w:val="22"/>
        </w:rPr>
        <w:t>微信公众</w:t>
      </w:r>
      <w:proofErr w:type="gramEnd"/>
      <w:r>
        <w:rPr>
          <w:rFonts w:ascii="Arial" w:eastAsia="等线" w:hAnsi="Arial" w:cs="Arial"/>
          <w:sz w:val="22"/>
        </w:rPr>
        <w:t>平台预览</w:t>
      </w:r>
    </w:p>
    <w:p w14:paraId="35EEC1F0" w14:textId="77777777" w:rsidR="00F46C10" w:rsidRDefault="00F46C10" w:rsidP="00F46C10">
      <w:pPr>
        <w:spacing w:before="120" w:after="120" w:line="288" w:lineRule="auto"/>
        <w:jc w:val="center"/>
      </w:pPr>
      <w:r>
        <w:rPr>
          <w:noProof/>
        </w:rPr>
        <w:drawing>
          <wp:inline distT="0" distB="0" distL="0" distR="0" wp14:anchorId="46CED722" wp14:editId="081FFE22">
            <wp:extent cx="5257800" cy="2343150"/>
            <wp:effectExtent l="0" t="0" r="0" b="0"/>
            <wp:docPr id="23" name="Draw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rawing 22"/>
                    <pic:cNvPicPr>
                      <a:picLocks noChangeAspect="1"/>
                    </pic:cNvPicPr>
                  </pic:nvPicPr>
                  <pic:blipFill>
                    <a:blip r:embed="rId28"/>
                    <a:stretch>
                      <a:fillRect/>
                    </a:stretch>
                  </pic:blipFill>
                  <pic:spPr>
                    <a:xfrm>
                      <a:off x="0" y="0"/>
                      <a:ext cx="5257800" cy="2343150"/>
                    </a:xfrm>
                    <a:prstGeom prst="rect">
                      <a:avLst/>
                    </a:prstGeom>
                  </pic:spPr>
                </pic:pic>
              </a:graphicData>
            </a:graphic>
          </wp:inline>
        </w:drawing>
      </w:r>
    </w:p>
    <w:p w14:paraId="2392D826" w14:textId="77777777" w:rsidR="00F46C10" w:rsidRDefault="00F46C10" w:rsidP="00F46C10">
      <w:pPr>
        <w:spacing w:before="320" w:after="120" w:line="288" w:lineRule="auto"/>
        <w:jc w:val="left"/>
        <w:outlineLvl w:val="1"/>
      </w:pPr>
      <w:bookmarkStart w:id="8" w:name="heading_11"/>
      <w:r>
        <w:rPr>
          <w:rFonts w:ascii="Arial" w:eastAsia="等线" w:hAnsi="Arial" w:cs="Arial"/>
          <w:b/>
          <w:sz w:val="32"/>
        </w:rPr>
        <w:t>八</w:t>
      </w:r>
      <w:r>
        <w:rPr>
          <w:rFonts w:ascii="Arial" w:eastAsia="等线" w:hAnsi="Arial" w:cs="Arial"/>
          <w:b/>
          <w:sz w:val="32"/>
        </w:rPr>
        <w:t>.</w:t>
      </w:r>
      <w:r>
        <w:rPr>
          <w:rFonts w:ascii="Arial" w:eastAsia="等线" w:hAnsi="Arial" w:cs="Arial"/>
          <w:b/>
          <w:sz w:val="32"/>
        </w:rPr>
        <w:t>配置小程序隐私说明</w:t>
      </w:r>
      <w:bookmarkEnd w:id="8"/>
    </w:p>
    <w:p w14:paraId="537AF9FA" w14:textId="77777777" w:rsidR="00F46C10" w:rsidRDefault="00F46C10" w:rsidP="00F46C10">
      <w:pPr>
        <w:spacing w:before="120" w:after="120" w:line="288" w:lineRule="auto"/>
        <w:jc w:val="left"/>
      </w:pPr>
      <w:r>
        <w:rPr>
          <w:rFonts w:ascii="Arial" w:eastAsia="等线" w:hAnsi="Arial" w:cs="Arial"/>
          <w:sz w:val="22"/>
        </w:rPr>
        <w:t>登录小程序公众平台</w:t>
      </w:r>
      <w:r>
        <w:rPr>
          <w:rFonts w:ascii="Arial" w:eastAsia="等线" w:hAnsi="Arial" w:cs="Arial"/>
          <w:sz w:val="22"/>
        </w:rPr>
        <w:t xml:space="preserve"> </w:t>
      </w:r>
      <w:r>
        <w:rPr>
          <w:rFonts w:ascii="Arial" w:eastAsia="等线" w:hAnsi="Arial" w:cs="Arial"/>
          <w:sz w:val="22"/>
        </w:rPr>
        <w:t>点击左下角小程序名称</w:t>
      </w:r>
      <w:r>
        <w:rPr>
          <w:rFonts w:ascii="Arial" w:eastAsia="等线" w:hAnsi="Arial" w:cs="Arial"/>
          <w:sz w:val="22"/>
        </w:rPr>
        <w:t xml:space="preserve">  </w:t>
      </w:r>
      <w:r>
        <w:rPr>
          <w:rFonts w:ascii="Arial" w:eastAsia="等线" w:hAnsi="Arial" w:cs="Arial"/>
          <w:sz w:val="22"/>
        </w:rPr>
        <w:t>打开账号设置</w:t>
      </w:r>
      <w:r>
        <w:rPr>
          <w:rFonts w:ascii="Arial" w:eastAsia="等线" w:hAnsi="Arial" w:cs="Arial"/>
          <w:sz w:val="22"/>
        </w:rPr>
        <w:t xml:space="preserve"> </w:t>
      </w:r>
      <w:r>
        <w:rPr>
          <w:rFonts w:ascii="Arial" w:eastAsia="等线" w:hAnsi="Arial" w:cs="Arial"/>
          <w:sz w:val="22"/>
        </w:rPr>
        <w:t>找到【隐私内容申明】</w:t>
      </w:r>
    </w:p>
    <w:p w14:paraId="2FD4D34C" w14:textId="77777777" w:rsidR="00F46C10" w:rsidRDefault="00F46C10" w:rsidP="00F46C10">
      <w:pPr>
        <w:spacing w:before="120" w:after="120" w:line="288" w:lineRule="auto"/>
        <w:jc w:val="left"/>
      </w:pPr>
    </w:p>
    <w:p w14:paraId="12BADE88" w14:textId="77777777" w:rsidR="00F46C10" w:rsidRDefault="00F46C10" w:rsidP="00F46C10">
      <w:pPr>
        <w:spacing w:before="120" w:after="120" w:line="288" w:lineRule="auto"/>
        <w:jc w:val="center"/>
      </w:pPr>
      <w:r>
        <w:rPr>
          <w:noProof/>
        </w:rPr>
        <w:lastRenderedPageBreak/>
        <w:drawing>
          <wp:inline distT="0" distB="0" distL="0" distR="0" wp14:anchorId="4E651C77" wp14:editId="1801F153">
            <wp:extent cx="5257800" cy="4638675"/>
            <wp:effectExtent l="0" t="0" r="0" b="9525"/>
            <wp:docPr id="24" name="Draw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rawing 23"/>
                    <pic:cNvPicPr>
                      <a:picLocks noChangeAspect="1"/>
                    </pic:cNvPicPr>
                  </pic:nvPicPr>
                  <pic:blipFill>
                    <a:blip r:embed="rId29"/>
                    <a:stretch>
                      <a:fillRect/>
                    </a:stretch>
                  </pic:blipFill>
                  <pic:spPr>
                    <a:xfrm>
                      <a:off x="0" y="0"/>
                      <a:ext cx="5257800" cy="4638675"/>
                    </a:xfrm>
                    <a:prstGeom prst="rect">
                      <a:avLst/>
                    </a:prstGeom>
                  </pic:spPr>
                </pic:pic>
              </a:graphicData>
            </a:graphic>
          </wp:inline>
        </w:drawing>
      </w:r>
    </w:p>
    <w:p w14:paraId="25F7CBAB" w14:textId="77777777" w:rsidR="00F46C10" w:rsidRDefault="00F46C10" w:rsidP="00F46C10">
      <w:pPr>
        <w:spacing w:before="120" w:after="120" w:line="288" w:lineRule="auto"/>
        <w:jc w:val="left"/>
      </w:pPr>
    </w:p>
    <w:p w14:paraId="2E4D24CE" w14:textId="77777777" w:rsidR="00F46C10" w:rsidRDefault="00F46C10" w:rsidP="00F46C10">
      <w:pPr>
        <w:spacing w:before="120" w:after="120" w:line="288" w:lineRule="auto"/>
        <w:jc w:val="left"/>
      </w:pPr>
      <w:r>
        <w:rPr>
          <w:rFonts w:ascii="Arial" w:eastAsia="等线" w:hAnsi="Arial" w:cs="Arial"/>
          <w:sz w:val="22"/>
        </w:rPr>
        <w:t>找到【服务内容申明】</w:t>
      </w:r>
      <w:r>
        <w:rPr>
          <w:rFonts w:ascii="Arial" w:eastAsia="等线" w:hAnsi="Arial" w:cs="Arial"/>
          <w:sz w:val="22"/>
        </w:rPr>
        <w:t xml:space="preserve">- </w:t>
      </w:r>
      <w:r>
        <w:rPr>
          <w:rFonts w:ascii="Arial" w:eastAsia="等线" w:hAnsi="Arial" w:cs="Arial"/>
          <w:color w:val="8F959E"/>
          <w:sz w:val="22"/>
        </w:rPr>
        <w:t>用户隐私保护指引</w:t>
      </w:r>
      <w:r>
        <w:rPr>
          <w:rFonts w:ascii="Arial" w:eastAsia="等线" w:hAnsi="Arial" w:cs="Arial"/>
          <w:color w:val="8F959E"/>
          <w:sz w:val="22"/>
        </w:rPr>
        <w:t xml:space="preserve">  </w:t>
      </w:r>
      <w:r>
        <w:rPr>
          <w:rFonts w:ascii="Arial" w:eastAsia="等线" w:hAnsi="Arial" w:cs="Arial"/>
          <w:color w:val="8F959E"/>
          <w:sz w:val="22"/>
        </w:rPr>
        <w:t>完善隐私说明内容</w:t>
      </w:r>
    </w:p>
    <w:p w14:paraId="6089C9D3" w14:textId="77777777" w:rsidR="00F46C10" w:rsidRDefault="00F46C10" w:rsidP="00F46C10">
      <w:pPr>
        <w:spacing w:before="120" w:after="120" w:line="288" w:lineRule="auto"/>
        <w:jc w:val="center"/>
      </w:pPr>
      <w:r>
        <w:rPr>
          <w:noProof/>
        </w:rPr>
        <w:drawing>
          <wp:inline distT="0" distB="0" distL="0" distR="0" wp14:anchorId="1D93CCCE" wp14:editId="4A24B189">
            <wp:extent cx="5257800" cy="2952750"/>
            <wp:effectExtent l="0" t="0" r="0" b="0"/>
            <wp:docPr id="25" name="Draw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rawing 24"/>
                    <pic:cNvPicPr>
                      <a:picLocks noChangeAspect="1"/>
                    </pic:cNvPicPr>
                  </pic:nvPicPr>
                  <pic:blipFill>
                    <a:blip r:embed="rId30"/>
                    <a:stretch>
                      <a:fillRect/>
                    </a:stretch>
                  </pic:blipFill>
                  <pic:spPr>
                    <a:xfrm>
                      <a:off x="0" y="0"/>
                      <a:ext cx="5257800" cy="2952750"/>
                    </a:xfrm>
                    <a:prstGeom prst="rect">
                      <a:avLst/>
                    </a:prstGeom>
                  </pic:spPr>
                </pic:pic>
              </a:graphicData>
            </a:graphic>
          </wp:inline>
        </w:drawing>
      </w:r>
    </w:p>
    <w:p w14:paraId="21109F70" w14:textId="77777777" w:rsidR="00F46C10" w:rsidRDefault="00F46C10" w:rsidP="00F46C10">
      <w:pPr>
        <w:spacing w:before="120" w:after="120" w:line="288" w:lineRule="auto"/>
        <w:jc w:val="left"/>
      </w:pPr>
    </w:p>
    <w:p w14:paraId="15C141DD" w14:textId="77777777" w:rsidR="00F46C10" w:rsidRDefault="00F46C10" w:rsidP="00F46C10">
      <w:pPr>
        <w:spacing w:before="120" w:after="120" w:line="288" w:lineRule="auto"/>
        <w:jc w:val="left"/>
      </w:pPr>
    </w:p>
    <w:p w14:paraId="32087B46" w14:textId="77777777" w:rsidR="00F46C10" w:rsidRDefault="00F46C10" w:rsidP="00F46C10">
      <w:pPr>
        <w:spacing w:before="120" w:after="120" w:line="288" w:lineRule="auto"/>
        <w:jc w:val="left"/>
      </w:pPr>
      <w:r>
        <w:rPr>
          <w:rFonts w:ascii="Arial" w:eastAsia="等线" w:hAnsi="Arial" w:cs="Arial"/>
          <w:b/>
          <w:sz w:val="22"/>
          <w:shd w:val="clear" w:color="auto" w:fill="FFE928"/>
        </w:rPr>
        <w:t>tip:</w:t>
      </w:r>
      <w:r>
        <w:rPr>
          <w:rFonts w:ascii="Arial" w:eastAsia="等线" w:hAnsi="Arial" w:cs="Arial"/>
          <w:b/>
          <w:sz w:val="22"/>
          <w:shd w:val="clear" w:color="auto" w:fill="FFE928"/>
        </w:rPr>
        <w:t>填写好后会审核</w:t>
      </w:r>
      <w:r>
        <w:rPr>
          <w:rFonts w:ascii="Arial" w:eastAsia="等线" w:hAnsi="Arial" w:cs="Arial"/>
          <w:b/>
          <w:sz w:val="22"/>
          <w:shd w:val="clear" w:color="auto" w:fill="FFE928"/>
        </w:rPr>
        <w:t xml:space="preserve">  </w:t>
      </w:r>
      <w:r>
        <w:rPr>
          <w:rFonts w:ascii="Arial" w:eastAsia="等线" w:hAnsi="Arial" w:cs="Arial"/>
          <w:b/>
          <w:sz w:val="22"/>
          <w:shd w:val="clear" w:color="auto" w:fill="FFE928"/>
        </w:rPr>
        <w:t>审核通过才能粘贴文本</w:t>
      </w:r>
      <w:r>
        <w:rPr>
          <w:rFonts w:ascii="Arial" w:eastAsia="等线" w:hAnsi="Arial" w:cs="Arial"/>
          <w:b/>
          <w:sz w:val="22"/>
          <w:shd w:val="clear" w:color="auto" w:fill="FFE928"/>
        </w:rPr>
        <w:t xml:space="preserve"> </w:t>
      </w:r>
      <w:r>
        <w:rPr>
          <w:rFonts w:ascii="Arial" w:eastAsia="等线" w:hAnsi="Arial" w:cs="Arial"/>
          <w:b/>
          <w:sz w:val="22"/>
          <w:shd w:val="clear" w:color="auto" w:fill="FFE928"/>
        </w:rPr>
        <w:t>以及保存下载的视频</w:t>
      </w:r>
      <w:r>
        <w:rPr>
          <w:rFonts w:ascii="Arial" w:eastAsia="等线" w:hAnsi="Arial" w:cs="Arial"/>
          <w:b/>
          <w:sz w:val="22"/>
          <w:shd w:val="clear" w:color="auto" w:fill="FFE928"/>
        </w:rPr>
        <w:t xml:space="preserve">  </w:t>
      </w:r>
      <w:r>
        <w:rPr>
          <w:rFonts w:ascii="Arial" w:eastAsia="等线" w:hAnsi="Arial" w:cs="Arial"/>
          <w:b/>
          <w:sz w:val="22"/>
          <w:shd w:val="clear" w:color="auto" w:fill="FFE928"/>
        </w:rPr>
        <w:t>不能保存的</w:t>
      </w:r>
      <w:r>
        <w:rPr>
          <w:rFonts w:ascii="Arial" w:eastAsia="等线" w:hAnsi="Arial" w:cs="Arial"/>
          <w:b/>
          <w:sz w:val="22"/>
          <w:shd w:val="clear" w:color="auto" w:fill="FFE928"/>
        </w:rPr>
        <w:t xml:space="preserve"> </w:t>
      </w:r>
      <w:r>
        <w:rPr>
          <w:rFonts w:ascii="Arial" w:eastAsia="等线" w:hAnsi="Arial" w:cs="Arial"/>
          <w:b/>
          <w:sz w:val="22"/>
          <w:shd w:val="clear" w:color="auto" w:fill="FFE928"/>
        </w:rPr>
        <w:t>再次检查这个区域是否审核通过</w:t>
      </w:r>
    </w:p>
    <w:p w14:paraId="0A6E0AEB" w14:textId="77777777" w:rsidR="00F46C10" w:rsidRDefault="00F46C10" w:rsidP="00F46C10">
      <w:pPr>
        <w:spacing w:before="120" w:after="120" w:line="288" w:lineRule="auto"/>
        <w:jc w:val="left"/>
      </w:pPr>
    </w:p>
    <w:p w14:paraId="3AA58EB8" w14:textId="77777777" w:rsidR="00F46C10" w:rsidRDefault="00F46C10" w:rsidP="00F46C10">
      <w:pPr>
        <w:numPr>
          <w:ilvl w:val="0"/>
          <w:numId w:val="2"/>
        </w:numPr>
        <w:spacing w:before="120" w:after="120" w:line="288" w:lineRule="auto"/>
        <w:jc w:val="left"/>
      </w:pPr>
      <w:r>
        <w:rPr>
          <w:rFonts w:ascii="Arial" w:eastAsia="等线" w:hAnsi="Arial" w:cs="Arial"/>
          <w:sz w:val="22"/>
        </w:rPr>
        <w:t>开发者将在获取你的明示同意后，使用你的相册（仅写入）权限，用途是</w:t>
      </w:r>
      <w:r>
        <w:rPr>
          <w:rFonts w:ascii="Arial" w:eastAsia="等线" w:hAnsi="Arial" w:cs="Arial"/>
          <w:b/>
          <w:sz w:val="22"/>
        </w:rPr>
        <w:t>保存视频及图片。</w:t>
      </w:r>
    </w:p>
    <w:p w14:paraId="7C610F44" w14:textId="77777777" w:rsidR="00F46C10" w:rsidRDefault="00F46C10" w:rsidP="00F46C10">
      <w:pPr>
        <w:numPr>
          <w:ilvl w:val="0"/>
          <w:numId w:val="3"/>
        </w:numPr>
        <w:spacing w:before="120" w:after="120" w:line="288" w:lineRule="auto"/>
        <w:jc w:val="left"/>
      </w:pPr>
      <w:r>
        <w:rPr>
          <w:rFonts w:ascii="Arial" w:eastAsia="等线" w:hAnsi="Arial" w:cs="Arial"/>
          <w:sz w:val="22"/>
        </w:rPr>
        <w:t>开发者读取你的剪切板，用途是</w:t>
      </w:r>
      <w:r>
        <w:rPr>
          <w:rFonts w:ascii="Arial" w:eastAsia="等线" w:hAnsi="Arial" w:cs="Arial"/>
          <w:b/>
          <w:sz w:val="22"/>
        </w:rPr>
        <w:t>本小程序粘贴功能</w:t>
      </w:r>
      <w:r>
        <w:rPr>
          <w:rFonts w:ascii="Arial" w:eastAsia="等线" w:hAnsi="Arial" w:cs="Arial"/>
          <w:sz w:val="22"/>
        </w:rPr>
        <w:t>。</w:t>
      </w:r>
    </w:p>
    <w:p w14:paraId="3293AF85" w14:textId="77777777" w:rsidR="00F46C10" w:rsidRDefault="00F46C10" w:rsidP="00F46C10">
      <w:pPr>
        <w:numPr>
          <w:ilvl w:val="0"/>
          <w:numId w:val="4"/>
        </w:numPr>
        <w:spacing w:before="120" w:after="120" w:line="288" w:lineRule="auto"/>
        <w:jc w:val="left"/>
      </w:pPr>
      <w:r>
        <w:rPr>
          <w:rFonts w:ascii="Arial" w:eastAsia="等线" w:hAnsi="Arial" w:cs="Arial"/>
          <w:sz w:val="22"/>
        </w:rPr>
        <w:t>开发者将在获取你的明示同意后，收集你的</w:t>
      </w:r>
      <w:proofErr w:type="gramStart"/>
      <w:r>
        <w:rPr>
          <w:rFonts w:ascii="Arial" w:eastAsia="等线" w:hAnsi="Arial" w:cs="Arial"/>
          <w:sz w:val="22"/>
        </w:rPr>
        <w:t>微信昵称</w:t>
      </w:r>
      <w:proofErr w:type="gramEnd"/>
      <w:r>
        <w:rPr>
          <w:rFonts w:ascii="Arial" w:eastAsia="等线" w:hAnsi="Arial" w:cs="Arial"/>
          <w:sz w:val="22"/>
        </w:rPr>
        <w:t>、头像，用途是</w:t>
      </w:r>
      <w:r>
        <w:rPr>
          <w:rFonts w:ascii="Arial" w:eastAsia="等线" w:hAnsi="Arial" w:cs="Arial"/>
          <w:b/>
          <w:sz w:val="22"/>
        </w:rPr>
        <w:t>显示用户信息</w:t>
      </w:r>
      <w:r>
        <w:rPr>
          <w:rFonts w:ascii="Arial" w:eastAsia="等线" w:hAnsi="Arial" w:cs="Arial"/>
          <w:sz w:val="22"/>
        </w:rPr>
        <w:t>。</w:t>
      </w:r>
      <w:r>
        <w:rPr>
          <w:rFonts w:ascii="Arial" w:eastAsia="等线" w:hAnsi="Arial" w:cs="Arial"/>
          <w:sz w:val="22"/>
        </w:rPr>
        <w:t xml:space="preserve"> </w:t>
      </w:r>
      <w:r>
        <w:rPr>
          <w:rFonts w:ascii="Arial" w:eastAsia="等线" w:hAnsi="Arial" w:cs="Arial"/>
          <w:sz w:val="22"/>
          <w:shd w:val="clear" w:color="auto" w:fill="FFE928"/>
        </w:rPr>
        <w:t xml:space="preserve"> (</w:t>
      </w:r>
      <w:r>
        <w:rPr>
          <w:rFonts w:ascii="Arial" w:eastAsia="等线" w:hAnsi="Arial" w:cs="Arial"/>
          <w:sz w:val="22"/>
          <w:shd w:val="clear" w:color="auto" w:fill="FFE928"/>
        </w:rPr>
        <w:t>可以删除这个</w:t>
      </w:r>
      <w:r>
        <w:rPr>
          <w:rFonts w:ascii="Arial" w:eastAsia="等线" w:hAnsi="Arial" w:cs="Arial"/>
          <w:sz w:val="22"/>
          <w:shd w:val="clear" w:color="auto" w:fill="FFE928"/>
        </w:rPr>
        <w:t>)</w:t>
      </w:r>
    </w:p>
    <w:p w14:paraId="66C1590E" w14:textId="77777777" w:rsidR="00F46C10" w:rsidRDefault="00F46C10" w:rsidP="00F46C10">
      <w:pPr>
        <w:spacing w:before="120" w:after="120" w:line="288" w:lineRule="auto"/>
        <w:jc w:val="left"/>
      </w:pPr>
    </w:p>
    <w:p w14:paraId="228262D4" w14:textId="77777777" w:rsidR="00F46C10" w:rsidRDefault="00F46C10" w:rsidP="00F46C10">
      <w:pPr>
        <w:spacing w:before="120" w:after="120" w:line="288" w:lineRule="auto"/>
        <w:jc w:val="left"/>
      </w:pPr>
      <w:r>
        <w:rPr>
          <w:rFonts w:ascii="Arial" w:eastAsia="等线" w:hAnsi="Arial" w:cs="Arial"/>
          <w:sz w:val="22"/>
          <w:shd w:val="clear" w:color="auto" w:fill="FFE928"/>
        </w:rPr>
        <w:t>要是出现其他类型的</w:t>
      </w:r>
      <w:r>
        <w:rPr>
          <w:rFonts w:ascii="Arial" w:eastAsia="等线" w:hAnsi="Arial" w:cs="Arial"/>
          <w:sz w:val="22"/>
          <w:shd w:val="clear" w:color="auto" w:fill="FFE928"/>
        </w:rPr>
        <w:t xml:space="preserve"> </w:t>
      </w:r>
      <w:r>
        <w:rPr>
          <w:rFonts w:ascii="Arial" w:eastAsia="等线" w:hAnsi="Arial" w:cs="Arial"/>
          <w:sz w:val="22"/>
          <w:shd w:val="clear" w:color="auto" w:fill="FFE928"/>
        </w:rPr>
        <w:t>不会填写的</w:t>
      </w:r>
      <w:r>
        <w:rPr>
          <w:rFonts w:ascii="Arial" w:eastAsia="等线" w:hAnsi="Arial" w:cs="Arial"/>
          <w:sz w:val="22"/>
          <w:shd w:val="clear" w:color="auto" w:fill="FFE928"/>
        </w:rPr>
        <w:t xml:space="preserve"> </w:t>
      </w:r>
      <w:r>
        <w:rPr>
          <w:rFonts w:ascii="Arial" w:eastAsia="等线" w:hAnsi="Arial" w:cs="Arial"/>
          <w:sz w:val="22"/>
          <w:shd w:val="clear" w:color="auto" w:fill="FFE928"/>
        </w:rPr>
        <w:t>可以直接复制前半句话</w:t>
      </w:r>
      <w:r>
        <w:rPr>
          <w:rFonts w:ascii="Arial" w:eastAsia="等线" w:hAnsi="Arial" w:cs="Arial"/>
          <w:sz w:val="22"/>
          <w:shd w:val="clear" w:color="auto" w:fill="FFE928"/>
        </w:rPr>
        <w:t xml:space="preserve"> </w:t>
      </w:r>
      <w:r>
        <w:rPr>
          <w:rFonts w:ascii="Arial" w:eastAsia="等线" w:hAnsi="Arial" w:cs="Arial"/>
          <w:sz w:val="22"/>
          <w:shd w:val="clear" w:color="auto" w:fill="FFE928"/>
        </w:rPr>
        <w:t>百度一下就能看到更多填写模板</w:t>
      </w:r>
      <w:r>
        <w:rPr>
          <w:rFonts w:ascii="Arial" w:eastAsia="等线" w:hAnsi="Arial" w:cs="Arial"/>
          <w:sz w:val="22"/>
          <w:shd w:val="clear" w:color="auto" w:fill="FFE928"/>
        </w:rPr>
        <w:t xml:space="preserve"> </w:t>
      </w:r>
    </w:p>
    <w:p w14:paraId="7F161257" w14:textId="77777777" w:rsidR="00F46C10" w:rsidRDefault="00F46C10" w:rsidP="00F46C10">
      <w:pPr>
        <w:spacing w:before="120" w:after="120" w:line="288" w:lineRule="auto"/>
        <w:jc w:val="center"/>
      </w:pPr>
      <w:r>
        <w:rPr>
          <w:noProof/>
        </w:rPr>
        <w:drawing>
          <wp:inline distT="0" distB="0" distL="0" distR="0" wp14:anchorId="7CBB9F2C" wp14:editId="44D642FC">
            <wp:extent cx="5257800" cy="1609725"/>
            <wp:effectExtent l="0" t="0" r="0" b="9525"/>
            <wp:docPr id="26" name="Draw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rawing 25"/>
                    <pic:cNvPicPr>
                      <a:picLocks noChangeAspect="1"/>
                    </pic:cNvPicPr>
                  </pic:nvPicPr>
                  <pic:blipFill>
                    <a:blip r:embed="rId31"/>
                    <a:stretch>
                      <a:fillRect/>
                    </a:stretch>
                  </pic:blipFill>
                  <pic:spPr>
                    <a:xfrm>
                      <a:off x="0" y="0"/>
                      <a:ext cx="5257800" cy="1609725"/>
                    </a:xfrm>
                    <a:prstGeom prst="rect">
                      <a:avLst/>
                    </a:prstGeom>
                  </pic:spPr>
                </pic:pic>
              </a:graphicData>
            </a:graphic>
          </wp:inline>
        </w:drawing>
      </w:r>
    </w:p>
    <w:p w14:paraId="0CCA7DB5" w14:textId="77777777" w:rsidR="00F46C10" w:rsidRDefault="00F46C10" w:rsidP="00F46C10">
      <w:pPr>
        <w:spacing w:before="120" w:after="120" w:line="288" w:lineRule="auto"/>
        <w:jc w:val="center"/>
      </w:pPr>
      <w:r>
        <w:rPr>
          <w:noProof/>
        </w:rPr>
        <w:drawing>
          <wp:inline distT="0" distB="0" distL="0" distR="0" wp14:anchorId="6AD49BE1" wp14:editId="796CFAE0">
            <wp:extent cx="5257800" cy="3743325"/>
            <wp:effectExtent l="0" t="0" r="0" b="9525"/>
            <wp:docPr id="27" name="Draw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rawing 26"/>
                    <pic:cNvPicPr>
                      <a:picLocks noChangeAspect="1"/>
                    </pic:cNvPicPr>
                  </pic:nvPicPr>
                  <pic:blipFill>
                    <a:blip r:embed="rId32"/>
                    <a:stretch>
                      <a:fillRect/>
                    </a:stretch>
                  </pic:blipFill>
                  <pic:spPr>
                    <a:xfrm>
                      <a:off x="0" y="0"/>
                      <a:ext cx="5257800" cy="3743325"/>
                    </a:xfrm>
                    <a:prstGeom prst="rect">
                      <a:avLst/>
                    </a:prstGeom>
                  </pic:spPr>
                </pic:pic>
              </a:graphicData>
            </a:graphic>
          </wp:inline>
        </w:drawing>
      </w:r>
    </w:p>
    <w:p w14:paraId="4F454406" w14:textId="77777777" w:rsidR="00F46C10" w:rsidRDefault="00F46C10" w:rsidP="00F46C10">
      <w:pPr>
        <w:spacing w:before="120" w:after="120" w:line="288" w:lineRule="auto"/>
        <w:jc w:val="left"/>
      </w:pPr>
    </w:p>
    <w:p w14:paraId="2F4F67A8" w14:textId="77777777" w:rsidR="00F46C10" w:rsidRDefault="00F46C10" w:rsidP="00F46C10">
      <w:pPr>
        <w:spacing w:before="320" w:after="120" w:line="288" w:lineRule="auto"/>
        <w:jc w:val="left"/>
        <w:outlineLvl w:val="1"/>
      </w:pPr>
      <w:bookmarkStart w:id="9" w:name="heading_12"/>
      <w:r>
        <w:rPr>
          <w:rFonts w:ascii="Arial" w:eastAsia="等线" w:hAnsi="Arial" w:cs="Arial"/>
          <w:b/>
          <w:sz w:val="32"/>
        </w:rPr>
        <w:t>九</w:t>
      </w:r>
      <w:r>
        <w:rPr>
          <w:rFonts w:ascii="Arial" w:eastAsia="等线" w:hAnsi="Arial" w:cs="Arial"/>
          <w:b/>
          <w:sz w:val="32"/>
        </w:rPr>
        <w:t>.</w:t>
      </w:r>
      <w:r>
        <w:rPr>
          <w:rFonts w:ascii="Arial" w:eastAsia="等线" w:hAnsi="Arial" w:cs="Arial"/>
          <w:b/>
          <w:sz w:val="32"/>
        </w:rPr>
        <w:t>小程序发布审核流程及注意事项</w:t>
      </w:r>
      <w:bookmarkEnd w:id="9"/>
    </w:p>
    <w:p w14:paraId="14486AD4" w14:textId="77777777" w:rsidR="00F46C10" w:rsidRDefault="00F46C10" w:rsidP="00F46C10">
      <w:pPr>
        <w:spacing w:before="120" w:after="120" w:line="288" w:lineRule="auto"/>
        <w:jc w:val="left"/>
      </w:pPr>
    </w:p>
    <w:p w14:paraId="393715D7" w14:textId="77777777" w:rsidR="00F46C10" w:rsidRDefault="00F46C10" w:rsidP="00F46C10">
      <w:pPr>
        <w:spacing w:before="120" w:after="120" w:line="288" w:lineRule="auto"/>
        <w:jc w:val="left"/>
      </w:pPr>
      <w:r>
        <w:rPr>
          <w:rFonts w:ascii="Arial" w:eastAsia="等线" w:hAnsi="Arial" w:cs="Arial"/>
          <w:sz w:val="22"/>
          <w:shd w:val="clear" w:color="auto" w:fill="FFE928"/>
        </w:rPr>
        <w:t>发布版本的前提</w:t>
      </w:r>
      <w:r>
        <w:rPr>
          <w:rFonts w:ascii="Arial" w:eastAsia="等线" w:hAnsi="Arial" w:cs="Arial"/>
          <w:sz w:val="22"/>
          <w:shd w:val="clear" w:color="auto" w:fill="FFE928"/>
        </w:rPr>
        <w:t xml:space="preserve"> </w:t>
      </w:r>
      <w:r>
        <w:rPr>
          <w:rFonts w:ascii="Arial" w:eastAsia="等线" w:hAnsi="Arial" w:cs="Arial"/>
          <w:sz w:val="22"/>
          <w:shd w:val="clear" w:color="auto" w:fill="FFE928"/>
        </w:rPr>
        <w:t>需要小程序备案</w:t>
      </w:r>
      <w:r>
        <w:rPr>
          <w:rFonts w:ascii="Arial" w:eastAsia="等线" w:hAnsi="Arial" w:cs="Arial"/>
          <w:sz w:val="22"/>
          <w:shd w:val="clear" w:color="auto" w:fill="FFE928"/>
        </w:rPr>
        <w:t xml:space="preserve"> </w:t>
      </w:r>
      <w:r>
        <w:rPr>
          <w:rFonts w:ascii="Arial" w:eastAsia="等线" w:hAnsi="Arial" w:cs="Arial"/>
          <w:sz w:val="22"/>
          <w:shd w:val="clear" w:color="auto" w:fill="FFE928"/>
        </w:rPr>
        <w:t>需要小</w:t>
      </w:r>
      <w:proofErr w:type="gramStart"/>
      <w:r>
        <w:rPr>
          <w:rFonts w:ascii="Arial" w:eastAsia="等线" w:hAnsi="Arial" w:cs="Arial"/>
          <w:sz w:val="22"/>
          <w:shd w:val="clear" w:color="auto" w:fill="FFE928"/>
        </w:rPr>
        <w:t>程序微信认证</w:t>
      </w:r>
      <w:proofErr w:type="gramEnd"/>
      <w:r>
        <w:rPr>
          <w:rFonts w:ascii="Arial" w:eastAsia="等线" w:hAnsi="Arial" w:cs="Arial"/>
          <w:sz w:val="22"/>
          <w:shd w:val="clear" w:color="auto" w:fill="FFE928"/>
        </w:rPr>
        <w:t xml:space="preserve">   </w:t>
      </w:r>
    </w:p>
    <w:p w14:paraId="114DB63F" w14:textId="77777777" w:rsidR="00F46C10" w:rsidRDefault="00F46C10" w:rsidP="00F46C10">
      <w:pPr>
        <w:spacing w:before="120" w:after="120" w:line="288" w:lineRule="auto"/>
        <w:jc w:val="left"/>
      </w:pPr>
      <w:r>
        <w:rPr>
          <w:rFonts w:ascii="Arial" w:eastAsia="等线" w:hAnsi="Arial" w:cs="Arial"/>
          <w:sz w:val="22"/>
        </w:rPr>
        <w:t>小程序需要开通的类目：</w:t>
      </w:r>
      <w:r>
        <w:rPr>
          <w:rFonts w:ascii="Arial" w:eastAsia="等线" w:hAnsi="Arial" w:cs="Arial"/>
          <w:b/>
          <w:sz w:val="22"/>
          <w:shd w:val="clear" w:color="auto" w:fill="FED4A4"/>
        </w:rPr>
        <w:t>信息查询</w:t>
      </w:r>
    </w:p>
    <w:p w14:paraId="6D5539E5" w14:textId="77777777" w:rsidR="00F46C10" w:rsidRDefault="00F46C10" w:rsidP="00F46C10">
      <w:pPr>
        <w:spacing w:before="120" w:after="120" w:line="288" w:lineRule="auto"/>
        <w:jc w:val="left"/>
      </w:pPr>
      <w:r>
        <w:rPr>
          <w:rFonts w:ascii="Arial" w:eastAsia="等线" w:hAnsi="Arial" w:cs="Arial"/>
          <w:sz w:val="22"/>
        </w:rPr>
        <w:t>1.</w:t>
      </w:r>
      <w:r>
        <w:rPr>
          <w:rFonts w:ascii="Arial" w:eastAsia="等线" w:hAnsi="Arial" w:cs="Arial"/>
          <w:sz w:val="22"/>
        </w:rPr>
        <w:t>进入公众平台</w:t>
      </w:r>
      <w:r>
        <w:rPr>
          <w:rFonts w:ascii="Arial" w:eastAsia="等线" w:hAnsi="Arial" w:cs="Arial"/>
          <w:sz w:val="22"/>
        </w:rPr>
        <w:t xml:space="preserve"> </w:t>
      </w:r>
      <w:r>
        <w:rPr>
          <w:rFonts w:ascii="Arial" w:eastAsia="等线" w:hAnsi="Arial" w:cs="Arial"/>
          <w:sz w:val="22"/>
        </w:rPr>
        <w:t>登录自己的小程序账号</w:t>
      </w:r>
      <w:r>
        <w:rPr>
          <w:rFonts w:ascii="Arial" w:eastAsia="等线" w:hAnsi="Arial" w:cs="Arial"/>
          <w:sz w:val="22"/>
        </w:rPr>
        <w:t xml:space="preserve"> </w:t>
      </w:r>
      <w:r>
        <w:rPr>
          <w:rFonts w:ascii="Arial" w:eastAsia="等线" w:hAnsi="Arial" w:cs="Arial"/>
          <w:sz w:val="22"/>
        </w:rPr>
        <w:t>进入【版本管理】</w:t>
      </w:r>
      <w:r>
        <w:rPr>
          <w:rFonts w:ascii="Arial" w:eastAsia="等线" w:hAnsi="Arial" w:cs="Arial"/>
          <w:sz w:val="22"/>
        </w:rPr>
        <w:t xml:space="preserve">  </w:t>
      </w:r>
      <w:r>
        <w:rPr>
          <w:rFonts w:ascii="Arial" w:eastAsia="等线" w:hAnsi="Arial" w:cs="Arial"/>
          <w:sz w:val="22"/>
        </w:rPr>
        <w:t>可以看到刚才提交的版本</w:t>
      </w:r>
    </w:p>
    <w:p w14:paraId="799AEA11" w14:textId="77777777" w:rsidR="00F46C10" w:rsidRDefault="00F46C10" w:rsidP="00F46C10">
      <w:pPr>
        <w:spacing w:before="120" w:after="120" w:line="288" w:lineRule="auto"/>
        <w:jc w:val="center"/>
      </w:pPr>
      <w:r>
        <w:rPr>
          <w:noProof/>
        </w:rPr>
        <w:drawing>
          <wp:inline distT="0" distB="0" distL="0" distR="0" wp14:anchorId="64E15231" wp14:editId="331B1484">
            <wp:extent cx="5257800" cy="2390775"/>
            <wp:effectExtent l="0" t="0" r="0" b="9525"/>
            <wp:docPr id="28" name="Draw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rawing 27"/>
                    <pic:cNvPicPr>
                      <a:picLocks noChangeAspect="1"/>
                    </pic:cNvPicPr>
                  </pic:nvPicPr>
                  <pic:blipFill>
                    <a:blip r:embed="rId33"/>
                    <a:stretch>
                      <a:fillRect/>
                    </a:stretch>
                  </pic:blipFill>
                  <pic:spPr>
                    <a:xfrm>
                      <a:off x="0" y="0"/>
                      <a:ext cx="5257800" cy="2390775"/>
                    </a:xfrm>
                    <a:prstGeom prst="rect">
                      <a:avLst/>
                    </a:prstGeom>
                  </pic:spPr>
                </pic:pic>
              </a:graphicData>
            </a:graphic>
          </wp:inline>
        </w:drawing>
      </w:r>
    </w:p>
    <w:p w14:paraId="47129353" w14:textId="77777777" w:rsidR="00F46C10" w:rsidRDefault="00F46C10" w:rsidP="00F46C10">
      <w:pPr>
        <w:spacing w:before="120" w:after="120" w:line="288" w:lineRule="auto"/>
        <w:jc w:val="left"/>
      </w:pPr>
    </w:p>
    <w:p w14:paraId="2EAAA873" w14:textId="77777777" w:rsidR="00F46C10" w:rsidRDefault="00F46C10" w:rsidP="00F46C10">
      <w:pPr>
        <w:spacing w:before="120" w:after="120" w:line="288" w:lineRule="auto"/>
        <w:jc w:val="left"/>
      </w:pPr>
      <w:r>
        <w:rPr>
          <w:rFonts w:ascii="Arial" w:eastAsia="等线" w:hAnsi="Arial" w:cs="Arial"/>
          <w:sz w:val="22"/>
        </w:rPr>
        <w:t>2.</w:t>
      </w:r>
      <w:r>
        <w:rPr>
          <w:rFonts w:ascii="Arial" w:eastAsia="等线" w:hAnsi="Arial" w:cs="Arial"/>
          <w:sz w:val="22"/>
        </w:rPr>
        <w:t>修改页面路径</w:t>
      </w:r>
      <w:r>
        <w:rPr>
          <w:rFonts w:ascii="Arial" w:eastAsia="等线" w:hAnsi="Arial" w:cs="Arial"/>
          <w:sz w:val="22"/>
        </w:rPr>
        <w:t xml:space="preserve">  </w:t>
      </w:r>
      <w:r>
        <w:rPr>
          <w:rFonts w:ascii="Arial" w:eastAsia="等线" w:hAnsi="Arial" w:cs="Arial"/>
          <w:sz w:val="22"/>
        </w:rPr>
        <w:t>当前小程序输入</w:t>
      </w:r>
      <w:r>
        <w:rPr>
          <w:rFonts w:ascii="Arial" w:eastAsia="等线" w:hAnsi="Arial" w:cs="Arial"/>
          <w:sz w:val="22"/>
        </w:rPr>
        <w:t xml:space="preserve">  pages/index/index  </w:t>
      </w:r>
      <w:r>
        <w:rPr>
          <w:rFonts w:ascii="Arial" w:eastAsia="等线" w:hAnsi="Arial" w:cs="Arial"/>
          <w:sz w:val="22"/>
        </w:rPr>
        <w:t>然后选为体验版</w:t>
      </w:r>
      <w:r>
        <w:rPr>
          <w:rFonts w:ascii="Arial" w:eastAsia="等线" w:hAnsi="Arial" w:cs="Arial"/>
          <w:sz w:val="22"/>
        </w:rPr>
        <w:t xml:space="preserve">  </w:t>
      </w:r>
      <w:r>
        <w:rPr>
          <w:rFonts w:ascii="Arial" w:eastAsia="等线" w:hAnsi="Arial" w:cs="Arial"/>
          <w:sz w:val="22"/>
        </w:rPr>
        <w:t>左侧就能看到体验版的</w:t>
      </w:r>
      <w:proofErr w:type="gramStart"/>
      <w:r>
        <w:rPr>
          <w:rFonts w:ascii="Arial" w:eastAsia="等线" w:hAnsi="Arial" w:cs="Arial"/>
          <w:sz w:val="22"/>
        </w:rPr>
        <w:t>二维码</w:t>
      </w:r>
      <w:proofErr w:type="gramEnd"/>
      <w:r>
        <w:rPr>
          <w:rFonts w:ascii="Arial" w:eastAsia="等线" w:hAnsi="Arial" w:cs="Arial"/>
          <w:sz w:val="22"/>
        </w:rPr>
        <w:t xml:space="preserve"> </w:t>
      </w:r>
      <w:r>
        <w:rPr>
          <w:rFonts w:ascii="Arial" w:eastAsia="等线" w:hAnsi="Arial" w:cs="Arial"/>
          <w:sz w:val="22"/>
        </w:rPr>
        <w:t>先用体验版测试小程序各项功能</w:t>
      </w:r>
      <w:r>
        <w:rPr>
          <w:rFonts w:ascii="Arial" w:eastAsia="等线" w:hAnsi="Arial" w:cs="Arial"/>
          <w:sz w:val="22"/>
        </w:rPr>
        <w:t xml:space="preserve"> </w:t>
      </w:r>
      <w:r>
        <w:rPr>
          <w:rFonts w:ascii="Arial" w:eastAsia="等线" w:hAnsi="Arial" w:cs="Arial"/>
          <w:sz w:val="22"/>
        </w:rPr>
        <w:t>没有问题</w:t>
      </w:r>
      <w:r>
        <w:rPr>
          <w:rFonts w:ascii="Arial" w:eastAsia="等线" w:hAnsi="Arial" w:cs="Arial"/>
          <w:sz w:val="22"/>
        </w:rPr>
        <w:t xml:space="preserve">  </w:t>
      </w:r>
      <w:r>
        <w:rPr>
          <w:rFonts w:ascii="Arial" w:eastAsia="等线" w:hAnsi="Arial" w:cs="Arial"/>
          <w:sz w:val="22"/>
        </w:rPr>
        <w:t>点击【提交审核】</w:t>
      </w:r>
      <w:r>
        <w:rPr>
          <w:rFonts w:ascii="Arial" w:eastAsia="等线" w:hAnsi="Arial" w:cs="Arial"/>
          <w:sz w:val="22"/>
        </w:rPr>
        <w:t xml:space="preserve"> </w:t>
      </w:r>
      <w:r>
        <w:rPr>
          <w:rFonts w:ascii="Arial" w:eastAsia="等线" w:hAnsi="Arial" w:cs="Arial"/>
          <w:sz w:val="22"/>
        </w:rPr>
        <w:t>按钮</w:t>
      </w:r>
      <w:r>
        <w:rPr>
          <w:rFonts w:ascii="Arial" w:eastAsia="等线" w:hAnsi="Arial" w:cs="Arial"/>
          <w:sz w:val="22"/>
        </w:rPr>
        <w:t xml:space="preserve">  </w:t>
      </w:r>
    </w:p>
    <w:p w14:paraId="640D20B0" w14:textId="77777777" w:rsidR="00F46C10" w:rsidRDefault="00F46C10" w:rsidP="00F46C10">
      <w:pPr>
        <w:spacing w:before="120" w:after="120" w:line="288" w:lineRule="auto"/>
        <w:jc w:val="center"/>
      </w:pPr>
      <w:r>
        <w:rPr>
          <w:noProof/>
        </w:rPr>
        <w:drawing>
          <wp:inline distT="0" distB="0" distL="0" distR="0" wp14:anchorId="30EEE951" wp14:editId="58798857">
            <wp:extent cx="5257800" cy="1038225"/>
            <wp:effectExtent l="0" t="0" r="0" b="9525"/>
            <wp:docPr id="29" name="Draw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rawing 28"/>
                    <pic:cNvPicPr>
                      <a:picLocks noChangeAspect="1"/>
                    </pic:cNvPicPr>
                  </pic:nvPicPr>
                  <pic:blipFill>
                    <a:blip r:embed="rId34"/>
                    <a:stretch>
                      <a:fillRect/>
                    </a:stretch>
                  </pic:blipFill>
                  <pic:spPr>
                    <a:xfrm>
                      <a:off x="0" y="0"/>
                      <a:ext cx="5257800" cy="1038225"/>
                    </a:xfrm>
                    <a:prstGeom prst="rect">
                      <a:avLst/>
                    </a:prstGeom>
                  </pic:spPr>
                </pic:pic>
              </a:graphicData>
            </a:graphic>
          </wp:inline>
        </w:drawing>
      </w:r>
    </w:p>
    <w:p w14:paraId="66ABE2C4" w14:textId="77777777" w:rsidR="00F46C10" w:rsidRDefault="00F46C10" w:rsidP="00F46C10">
      <w:pPr>
        <w:spacing w:before="120" w:after="120" w:line="288" w:lineRule="auto"/>
        <w:jc w:val="left"/>
      </w:pPr>
      <w:r>
        <w:rPr>
          <w:rFonts w:ascii="Arial" w:eastAsia="等线" w:hAnsi="Arial" w:cs="Arial"/>
          <w:sz w:val="22"/>
        </w:rPr>
        <w:t>3.</w:t>
      </w:r>
      <w:r>
        <w:rPr>
          <w:rFonts w:ascii="Arial" w:eastAsia="等线" w:hAnsi="Arial" w:cs="Arial"/>
          <w:sz w:val="22"/>
        </w:rPr>
        <w:t>输入版本描述内容</w:t>
      </w:r>
      <w:r>
        <w:rPr>
          <w:rFonts w:ascii="Arial" w:eastAsia="等线" w:hAnsi="Arial" w:cs="Arial"/>
          <w:sz w:val="22"/>
        </w:rPr>
        <w:t xml:space="preserve">  </w:t>
      </w:r>
      <w:r>
        <w:rPr>
          <w:rFonts w:ascii="Arial" w:eastAsia="等线" w:hAnsi="Arial" w:cs="Arial"/>
          <w:sz w:val="22"/>
        </w:rPr>
        <w:t>（可以随便填写</w:t>
      </w:r>
      <w:r>
        <w:rPr>
          <w:rFonts w:ascii="Arial" w:eastAsia="等线" w:hAnsi="Arial" w:cs="Arial"/>
          <w:sz w:val="22"/>
        </w:rPr>
        <w:t xml:space="preserve"> </w:t>
      </w:r>
      <w:r>
        <w:rPr>
          <w:rFonts w:ascii="Arial" w:eastAsia="等线" w:hAnsi="Arial" w:cs="Arial"/>
          <w:sz w:val="22"/>
        </w:rPr>
        <w:t>但需符合场景）</w:t>
      </w:r>
      <w:r>
        <w:rPr>
          <w:rFonts w:ascii="Arial" w:eastAsia="等线" w:hAnsi="Arial" w:cs="Arial"/>
          <w:sz w:val="22"/>
        </w:rPr>
        <w:t xml:space="preserve"> </w:t>
      </w:r>
      <w:r>
        <w:rPr>
          <w:rFonts w:ascii="Arial" w:eastAsia="等线" w:hAnsi="Arial" w:cs="Arial"/>
          <w:sz w:val="22"/>
        </w:rPr>
        <w:t>其他内容不用填写</w:t>
      </w:r>
    </w:p>
    <w:p w14:paraId="6B276972" w14:textId="77777777" w:rsidR="00F46C10" w:rsidRDefault="00F46C10" w:rsidP="00F46C10">
      <w:pPr>
        <w:spacing w:before="120" w:after="120" w:line="288" w:lineRule="auto"/>
        <w:jc w:val="center"/>
      </w:pPr>
      <w:r>
        <w:rPr>
          <w:noProof/>
        </w:rPr>
        <w:lastRenderedPageBreak/>
        <w:drawing>
          <wp:inline distT="0" distB="0" distL="0" distR="0" wp14:anchorId="4970491F" wp14:editId="73B20A18">
            <wp:extent cx="5257800" cy="2562225"/>
            <wp:effectExtent l="0" t="0" r="0" b="9525"/>
            <wp:docPr id="30" name="Draw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Drawing 29"/>
                    <pic:cNvPicPr>
                      <a:picLocks noChangeAspect="1"/>
                    </pic:cNvPicPr>
                  </pic:nvPicPr>
                  <pic:blipFill>
                    <a:blip r:embed="rId35"/>
                    <a:stretch>
                      <a:fillRect/>
                    </a:stretch>
                  </pic:blipFill>
                  <pic:spPr>
                    <a:xfrm>
                      <a:off x="0" y="0"/>
                      <a:ext cx="5257800" cy="2562225"/>
                    </a:xfrm>
                    <a:prstGeom prst="rect">
                      <a:avLst/>
                    </a:prstGeom>
                  </pic:spPr>
                </pic:pic>
              </a:graphicData>
            </a:graphic>
          </wp:inline>
        </w:drawing>
      </w:r>
    </w:p>
    <w:p w14:paraId="620517FF" w14:textId="77777777" w:rsidR="00F46C10" w:rsidRDefault="00F46C10" w:rsidP="00F46C10">
      <w:pPr>
        <w:spacing w:before="120" w:after="120" w:line="288" w:lineRule="auto"/>
        <w:jc w:val="left"/>
      </w:pPr>
    </w:p>
    <w:p w14:paraId="78768CE4" w14:textId="77777777" w:rsidR="00F46C10" w:rsidRDefault="00F46C10" w:rsidP="00F46C10">
      <w:pPr>
        <w:spacing w:before="120" w:after="120" w:line="288" w:lineRule="auto"/>
        <w:jc w:val="left"/>
      </w:pPr>
      <w:r>
        <w:rPr>
          <w:rFonts w:ascii="Arial" w:eastAsia="等线" w:hAnsi="Arial" w:cs="Arial"/>
          <w:sz w:val="22"/>
        </w:rPr>
        <w:t>4.</w:t>
      </w:r>
      <w:r>
        <w:rPr>
          <w:rFonts w:ascii="Arial" w:eastAsia="等线" w:hAnsi="Arial" w:cs="Arial"/>
          <w:sz w:val="22"/>
        </w:rPr>
        <w:t>最关键一步</w:t>
      </w:r>
      <w:r>
        <w:rPr>
          <w:rFonts w:ascii="Arial" w:eastAsia="等线" w:hAnsi="Arial" w:cs="Arial"/>
          <w:sz w:val="22"/>
        </w:rPr>
        <w:t xml:space="preserve">  </w:t>
      </w:r>
      <w:r>
        <w:rPr>
          <w:rFonts w:ascii="Arial" w:eastAsia="等线" w:hAnsi="Arial" w:cs="Arial"/>
          <w:sz w:val="22"/>
        </w:rPr>
        <w:t>选中【采集用户隐私】</w:t>
      </w:r>
      <w:r>
        <w:rPr>
          <w:rFonts w:ascii="Arial" w:eastAsia="等线" w:hAnsi="Arial" w:cs="Arial"/>
          <w:sz w:val="22"/>
        </w:rPr>
        <w:t xml:space="preserve"> </w:t>
      </w:r>
      <w:r>
        <w:rPr>
          <w:rFonts w:ascii="Arial" w:eastAsia="等线" w:hAnsi="Arial" w:cs="Arial"/>
          <w:sz w:val="22"/>
        </w:rPr>
        <w:t>即文章第八节提到的隐私说明配置内容</w:t>
      </w:r>
      <w:r>
        <w:rPr>
          <w:rFonts w:ascii="Arial" w:eastAsia="等线" w:hAnsi="Arial" w:cs="Arial"/>
          <w:sz w:val="22"/>
        </w:rPr>
        <w:t xml:space="preserve"> </w:t>
      </w:r>
      <w:r>
        <w:rPr>
          <w:rFonts w:ascii="Arial" w:eastAsia="等线" w:hAnsi="Arial" w:cs="Arial"/>
          <w:sz w:val="22"/>
        </w:rPr>
        <w:t>然后提交审核等待即可</w:t>
      </w:r>
      <w:r>
        <w:rPr>
          <w:rFonts w:ascii="Arial" w:eastAsia="等线" w:hAnsi="Arial" w:cs="Arial"/>
          <w:sz w:val="22"/>
        </w:rPr>
        <w:t xml:space="preserve">  </w:t>
      </w:r>
      <w:r>
        <w:rPr>
          <w:rFonts w:ascii="Arial" w:eastAsia="等线" w:hAnsi="Arial" w:cs="Arial"/>
          <w:sz w:val="22"/>
        </w:rPr>
        <w:t>一般</w:t>
      </w:r>
      <w:r>
        <w:rPr>
          <w:rFonts w:ascii="Arial" w:eastAsia="等线" w:hAnsi="Arial" w:cs="Arial"/>
          <w:sz w:val="22"/>
        </w:rPr>
        <w:t>1-2</w:t>
      </w:r>
      <w:r>
        <w:rPr>
          <w:rFonts w:ascii="Arial" w:eastAsia="等线" w:hAnsi="Arial" w:cs="Arial"/>
          <w:sz w:val="22"/>
        </w:rPr>
        <w:t>个工作日即可审核通过</w:t>
      </w:r>
    </w:p>
    <w:p w14:paraId="7707FF4F" w14:textId="77777777" w:rsidR="00F46C10" w:rsidRDefault="00F46C10" w:rsidP="00F46C10">
      <w:pPr>
        <w:spacing w:before="120" w:after="120" w:line="288" w:lineRule="auto"/>
        <w:jc w:val="center"/>
      </w:pPr>
      <w:r>
        <w:rPr>
          <w:noProof/>
        </w:rPr>
        <w:drawing>
          <wp:inline distT="0" distB="0" distL="0" distR="0" wp14:anchorId="103A20C6" wp14:editId="21080EB1">
            <wp:extent cx="5257800" cy="2781300"/>
            <wp:effectExtent l="0" t="0" r="0" b="0"/>
            <wp:docPr id="31" name="Draw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Drawing 30"/>
                    <pic:cNvPicPr>
                      <a:picLocks noChangeAspect="1"/>
                    </pic:cNvPicPr>
                  </pic:nvPicPr>
                  <pic:blipFill>
                    <a:blip r:embed="rId36"/>
                    <a:stretch>
                      <a:fillRect/>
                    </a:stretch>
                  </pic:blipFill>
                  <pic:spPr>
                    <a:xfrm>
                      <a:off x="0" y="0"/>
                      <a:ext cx="5257800" cy="2781300"/>
                    </a:xfrm>
                    <a:prstGeom prst="rect">
                      <a:avLst/>
                    </a:prstGeom>
                  </pic:spPr>
                </pic:pic>
              </a:graphicData>
            </a:graphic>
          </wp:inline>
        </w:drawing>
      </w:r>
    </w:p>
    <w:p w14:paraId="08DA7CE7" w14:textId="77777777" w:rsidR="00F46C10" w:rsidRDefault="00F46C10" w:rsidP="00F46C10">
      <w:pPr>
        <w:spacing w:before="120" w:after="120" w:line="288" w:lineRule="auto"/>
        <w:jc w:val="left"/>
      </w:pPr>
    </w:p>
    <w:p w14:paraId="40F65F7E" w14:textId="77777777" w:rsidR="00F46C10" w:rsidRDefault="00F46C10" w:rsidP="00F46C10">
      <w:pPr>
        <w:spacing w:before="120" w:after="120" w:line="288" w:lineRule="auto"/>
        <w:jc w:val="left"/>
      </w:pPr>
    </w:p>
    <w:p w14:paraId="46BA39BE" w14:textId="77777777" w:rsidR="00F46C10" w:rsidRDefault="00F46C10" w:rsidP="00F46C10">
      <w:pPr>
        <w:spacing w:before="320" w:after="120" w:line="288" w:lineRule="auto"/>
        <w:jc w:val="left"/>
        <w:outlineLvl w:val="1"/>
      </w:pPr>
      <w:bookmarkStart w:id="10" w:name="heading_13"/>
      <w:r>
        <w:rPr>
          <w:rFonts w:ascii="Arial" w:eastAsia="等线" w:hAnsi="Arial" w:cs="Arial"/>
          <w:b/>
          <w:sz w:val="32"/>
        </w:rPr>
        <w:t>十</w:t>
      </w:r>
      <w:r>
        <w:rPr>
          <w:rFonts w:ascii="Arial" w:eastAsia="等线" w:hAnsi="Arial" w:cs="Arial"/>
          <w:b/>
          <w:sz w:val="32"/>
        </w:rPr>
        <w:t>.</w:t>
      </w:r>
      <w:r>
        <w:rPr>
          <w:rFonts w:ascii="Arial" w:eastAsia="等线" w:hAnsi="Arial" w:cs="Arial"/>
          <w:b/>
          <w:sz w:val="32"/>
        </w:rPr>
        <w:t>常见问题</w:t>
      </w:r>
      <w:bookmarkEnd w:id="10"/>
    </w:p>
    <w:p w14:paraId="7146071C" w14:textId="77777777" w:rsidR="00F46C10" w:rsidRDefault="00F46C10" w:rsidP="00F46C10">
      <w:pPr>
        <w:spacing w:before="120" w:after="120" w:line="288" w:lineRule="auto"/>
        <w:jc w:val="left"/>
      </w:pPr>
      <w:r>
        <w:rPr>
          <w:rFonts w:ascii="Arial" w:eastAsia="等线" w:hAnsi="Arial" w:cs="Arial"/>
          <w:sz w:val="22"/>
          <w:shd w:val="clear" w:color="auto" w:fill="FFE928"/>
        </w:rPr>
        <w:t>回答不过来了</w:t>
      </w:r>
      <w:r>
        <w:rPr>
          <w:rFonts w:ascii="Arial" w:eastAsia="等线" w:hAnsi="Arial" w:cs="Arial"/>
          <w:sz w:val="22"/>
          <w:shd w:val="clear" w:color="auto" w:fill="FFE928"/>
        </w:rPr>
        <w:t xml:space="preserve"> </w:t>
      </w:r>
      <w:r>
        <w:rPr>
          <w:rFonts w:ascii="Arial" w:eastAsia="等线" w:hAnsi="Arial" w:cs="Arial"/>
          <w:sz w:val="22"/>
          <w:shd w:val="clear" w:color="auto" w:fill="FFE928"/>
        </w:rPr>
        <w:t>自己看</w:t>
      </w:r>
      <w:r>
        <w:rPr>
          <w:rFonts w:ascii="Arial" w:eastAsia="等线" w:hAnsi="Arial" w:cs="Arial"/>
          <w:sz w:val="22"/>
          <w:shd w:val="clear" w:color="auto" w:fill="FFE928"/>
        </w:rPr>
        <w:t xml:space="preserve"> </w:t>
      </w:r>
      <w:r>
        <w:rPr>
          <w:rFonts w:ascii="Arial" w:eastAsia="等线" w:hAnsi="Arial" w:cs="Arial"/>
          <w:sz w:val="22"/>
          <w:shd w:val="clear" w:color="auto" w:fill="FFE928"/>
        </w:rPr>
        <w:t>我会慢慢收集</w:t>
      </w: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CellMar>
          <w:left w:w="10" w:type="dxa"/>
          <w:right w:w="10" w:type="dxa"/>
        </w:tblCellMar>
        <w:tblLook w:val="04A0" w:firstRow="1" w:lastRow="0" w:firstColumn="1" w:lastColumn="0" w:noHBand="0" w:noVBand="1"/>
      </w:tblPr>
      <w:tblGrid>
        <w:gridCol w:w="8280"/>
      </w:tblGrid>
      <w:tr w:rsidR="00F46C10" w14:paraId="59C1BF7C" w14:textId="77777777" w:rsidTr="005D5900">
        <w:tc>
          <w:tcPr>
            <w:tcW w:w="8280" w:type="dxa"/>
            <w:shd w:val="clear" w:color="auto" w:fill="F0F4FF"/>
            <w:tcMar>
              <w:top w:w="60" w:type="dxa"/>
              <w:left w:w="120" w:type="dxa"/>
              <w:bottom w:w="30" w:type="dxa"/>
              <w:right w:w="120" w:type="dxa"/>
            </w:tcMar>
          </w:tcPr>
          <w:p w14:paraId="268BBC41" w14:textId="77777777" w:rsidR="00F46C10" w:rsidRDefault="00F46C10" w:rsidP="005D5900">
            <w:pPr>
              <w:spacing w:before="120" w:after="120" w:line="288" w:lineRule="auto"/>
              <w:jc w:val="left"/>
            </w:pPr>
            <w:r>
              <w:rPr>
                <w:rFonts w:ascii="Arial" w:eastAsia="等线" w:hAnsi="Arial" w:cs="Arial"/>
                <w:b/>
                <w:sz w:val="22"/>
              </w:rPr>
              <w:t>上架后全部视频或者图片都不能保存。</w:t>
            </w:r>
          </w:p>
        </w:tc>
      </w:tr>
    </w:tbl>
    <w:p w14:paraId="78DBE8E3" w14:textId="77777777" w:rsidR="00F46C10" w:rsidRDefault="00F46C10" w:rsidP="00F46C10">
      <w:pPr>
        <w:spacing w:before="120" w:after="120" w:line="288" w:lineRule="auto"/>
        <w:jc w:val="left"/>
      </w:pPr>
      <w:r>
        <w:rPr>
          <w:rFonts w:ascii="Arial" w:eastAsia="等线" w:hAnsi="Arial" w:cs="Arial"/>
          <w:sz w:val="22"/>
        </w:rPr>
        <w:t>隐私说明未填写或者未通过</w:t>
      </w:r>
      <w:r>
        <w:rPr>
          <w:rFonts w:ascii="Arial" w:eastAsia="等线" w:hAnsi="Arial" w:cs="Arial"/>
          <w:sz w:val="22"/>
        </w:rPr>
        <w:t xml:space="preserve">   </w:t>
      </w:r>
    </w:p>
    <w:p w14:paraId="27823B6F" w14:textId="77777777" w:rsidR="00F46C10" w:rsidRDefault="00F46C10" w:rsidP="00F46C10">
      <w:pPr>
        <w:spacing w:before="120" w:after="120" w:line="288" w:lineRule="auto"/>
        <w:jc w:val="left"/>
      </w:pPr>
      <w:r>
        <w:rPr>
          <w:rFonts w:ascii="Arial" w:eastAsia="等线" w:hAnsi="Arial" w:cs="Arial"/>
          <w:sz w:val="22"/>
        </w:rPr>
        <w:t>解决办法：按照教程中第八节配置隐私说明即可</w:t>
      </w:r>
      <w:r>
        <w:rPr>
          <w:rFonts w:ascii="Arial" w:eastAsia="等线" w:hAnsi="Arial" w:cs="Arial"/>
          <w:sz w:val="22"/>
        </w:rPr>
        <w:t xml:space="preserve">   </w:t>
      </w:r>
      <w:r>
        <w:rPr>
          <w:rFonts w:ascii="Arial" w:eastAsia="等线" w:hAnsi="Arial" w:cs="Arial"/>
          <w:sz w:val="22"/>
        </w:rPr>
        <w:t>（隐私说明审核中</w:t>
      </w:r>
      <w:r>
        <w:rPr>
          <w:rFonts w:ascii="Arial" w:eastAsia="等线" w:hAnsi="Arial" w:cs="Arial"/>
          <w:sz w:val="22"/>
        </w:rPr>
        <w:t xml:space="preserve"> </w:t>
      </w:r>
      <w:r>
        <w:rPr>
          <w:rFonts w:ascii="Arial" w:eastAsia="等线" w:hAnsi="Arial" w:cs="Arial"/>
          <w:sz w:val="22"/>
        </w:rPr>
        <w:t>或者</w:t>
      </w:r>
      <w:r>
        <w:rPr>
          <w:rFonts w:ascii="Arial" w:eastAsia="等线" w:hAnsi="Arial" w:cs="Arial"/>
          <w:sz w:val="22"/>
        </w:rPr>
        <w:t xml:space="preserve"> </w:t>
      </w:r>
      <w:r>
        <w:rPr>
          <w:rFonts w:ascii="Arial" w:eastAsia="等线" w:hAnsi="Arial" w:cs="Arial"/>
          <w:sz w:val="22"/>
        </w:rPr>
        <w:t>审核失败</w:t>
      </w:r>
      <w:r>
        <w:rPr>
          <w:rFonts w:ascii="Arial" w:eastAsia="等线" w:hAnsi="Arial" w:cs="Arial"/>
          <w:sz w:val="22"/>
        </w:rPr>
        <w:t xml:space="preserve"> </w:t>
      </w:r>
      <w:r>
        <w:rPr>
          <w:rFonts w:ascii="Arial" w:eastAsia="等线" w:hAnsi="Arial" w:cs="Arial"/>
          <w:sz w:val="22"/>
        </w:rPr>
        <w:lastRenderedPageBreak/>
        <w:t>都会导致失败）</w:t>
      </w:r>
    </w:p>
    <w:p w14:paraId="4A2EEB9D" w14:textId="77777777" w:rsidR="00F46C10" w:rsidRDefault="00F46C10" w:rsidP="00F46C10">
      <w:pPr>
        <w:spacing w:before="120" w:after="120" w:line="288" w:lineRule="auto"/>
        <w:jc w:val="left"/>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CellMar>
          <w:left w:w="10" w:type="dxa"/>
          <w:right w:w="10" w:type="dxa"/>
        </w:tblCellMar>
        <w:tblLook w:val="04A0" w:firstRow="1" w:lastRow="0" w:firstColumn="1" w:lastColumn="0" w:noHBand="0" w:noVBand="1"/>
      </w:tblPr>
      <w:tblGrid>
        <w:gridCol w:w="8280"/>
      </w:tblGrid>
      <w:tr w:rsidR="00F46C10" w14:paraId="1445AE33" w14:textId="77777777" w:rsidTr="005D5900">
        <w:tc>
          <w:tcPr>
            <w:tcW w:w="8280" w:type="dxa"/>
            <w:shd w:val="clear" w:color="auto" w:fill="F0F4FF"/>
            <w:tcMar>
              <w:top w:w="60" w:type="dxa"/>
              <w:left w:w="120" w:type="dxa"/>
              <w:bottom w:w="30" w:type="dxa"/>
              <w:right w:w="120" w:type="dxa"/>
            </w:tcMar>
          </w:tcPr>
          <w:p w14:paraId="0511BB28" w14:textId="77777777" w:rsidR="00F46C10" w:rsidRDefault="00F46C10" w:rsidP="005D5900">
            <w:pPr>
              <w:spacing w:before="120" w:after="120" w:line="288" w:lineRule="auto"/>
              <w:jc w:val="left"/>
            </w:pPr>
            <w:r>
              <w:rPr>
                <w:rFonts w:ascii="Arial" w:eastAsia="等线" w:hAnsi="Arial" w:cs="Arial"/>
                <w:b/>
                <w:sz w:val="22"/>
              </w:rPr>
              <w:t>上架后部分视频或者图片都不能保存。</w:t>
            </w:r>
          </w:p>
        </w:tc>
      </w:tr>
    </w:tbl>
    <w:p w14:paraId="503884A3" w14:textId="77777777" w:rsidR="00F46C10" w:rsidRDefault="00F46C10" w:rsidP="00F46C10">
      <w:pPr>
        <w:spacing w:before="120" w:after="120" w:line="288" w:lineRule="auto"/>
        <w:jc w:val="left"/>
      </w:pPr>
      <w:r>
        <w:rPr>
          <w:rFonts w:ascii="Arial" w:eastAsia="等线" w:hAnsi="Arial" w:cs="Arial"/>
          <w:sz w:val="22"/>
        </w:rPr>
        <w:t>问题出现的原因是小程序在公众平台只能配置</w:t>
      </w:r>
      <w:r>
        <w:rPr>
          <w:rFonts w:ascii="Arial" w:eastAsia="等线" w:hAnsi="Arial" w:cs="Arial"/>
          <w:sz w:val="22"/>
        </w:rPr>
        <w:t>200</w:t>
      </w:r>
      <w:r>
        <w:rPr>
          <w:rFonts w:ascii="Arial" w:eastAsia="等线" w:hAnsi="Arial" w:cs="Arial"/>
          <w:sz w:val="22"/>
        </w:rPr>
        <w:t>个下载</w:t>
      </w:r>
      <w:proofErr w:type="gramStart"/>
      <w:r>
        <w:rPr>
          <w:rFonts w:ascii="Arial" w:eastAsia="等线" w:hAnsi="Arial" w:cs="Arial"/>
          <w:sz w:val="22"/>
        </w:rPr>
        <w:t>域名白</w:t>
      </w:r>
      <w:proofErr w:type="gramEnd"/>
      <w:r>
        <w:rPr>
          <w:rFonts w:ascii="Arial" w:eastAsia="等线" w:hAnsi="Arial" w:cs="Arial"/>
          <w:sz w:val="22"/>
        </w:rPr>
        <w:t>名单的链接，如果</w:t>
      </w:r>
      <w:proofErr w:type="gramStart"/>
      <w:r>
        <w:rPr>
          <w:rFonts w:ascii="Arial" w:eastAsia="等线" w:hAnsi="Arial" w:cs="Arial"/>
          <w:sz w:val="22"/>
        </w:rPr>
        <w:t>不</w:t>
      </w:r>
      <w:proofErr w:type="gramEnd"/>
      <w:r>
        <w:rPr>
          <w:rFonts w:ascii="Arial" w:eastAsia="等线" w:hAnsi="Arial" w:cs="Arial"/>
          <w:sz w:val="22"/>
        </w:rPr>
        <w:t>配置将会出现下载失败，其实</w:t>
      </w:r>
      <w:proofErr w:type="gramStart"/>
      <w:r>
        <w:rPr>
          <w:rFonts w:ascii="Arial" w:eastAsia="等线" w:hAnsi="Arial" w:cs="Arial"/>
          <w:sz w:val="22"/>
        </w:rPr>
        <w:t>就是腾讯拦截</w:t>
      </w:r>
      <w:proofErr w:type="gramEnd"/>
      <w:r>
        <w:rPr>
          <w:rFonts w:ascii="Arial" w:eastAsia="等线" w:hAnsi="Arial" w:cs="Arial"/>
          <w:sz w:val="22"/>
        </w:rPr>
        <w:t>了。</w:t>
      </w:r>
    </w:p>
    <w:p w14:paraId="23453E34" w14:textId="77777777" w:rsidR="00F46C10" w:rsidRDefault="00F46C10" w:rsidP="00F46C10">
      <w:pPr>
        <w:spacing w:before="120" w:after="120" w:line="288" w:lineRule="auto"/>
        <w:jc w:val="left"/>
      </w:pPr>
      <w:r>
        <w:rPr>
          <w:rFonts w:ascii="Arial" w:eastAsia="等线" w:hAnsi="Arial" w:cs="Arial"/>
          <w:sz w:val="22"/>
        </w:rPr>
        <w:t>解决办法</w:t>
      </w:r>
      <w:proofErr w:type="gramStart"/>
      <w:r>
        <w:rPr>
          <w:rFonts w:ascii="Arial" w:eastAsia="等线" w:hAnsi="Arial" w:cs="Arial"/>
          <w:sz w:val="22"/>
        </w:rPr>
        <w:t>一</w:t>
      </w:r>
      <w:proofErr w:type="gramEnd"/>
      <w:r>
        <w:rPr>
          <w:rFonts w:ascii="Arial" w:eastAsia="等线" w:hAnsi="Arial" w:cs="Arial"/>
          <w:sz w:val="22"/>
        </w:rPr>
        <w:t>：自己有服务器有备案域名的</w:t>
      </w:r>
      <w:r>
        <w:rPr>
          <w:rFonts w:ascii="Arial" w:eastAsia="等线" w:hAnsi="Arial" w:cs="Arial"/>
          <w:sz w:val="22"/>
        </w:rPr>
        <w:t xml:space="preserve"> </w:t>
      </w:r>
      <w:r>
        <w:rPr>
          <w:rFonts w:ascii="Arial" w:eastAsia="等线" w:hAnsi="Arial" w:cs="Arial"/>
          <w:sz w:val="22"/>
        </w:rPr>
        <w:t>搭建一个中转站</w:t>
      </w:r>
      <w:r>
        <w:rPr>
          <w:rFonts w:ascii="Arial" w:eastAsia="等线" w:hAnsi="Arial" w:cs="Arial"/>
          <w:sz w:val="22"/>
        </w:rPr>
        <w:t xml:space="preserve"> </w:t>
      </w:r>
      <w:r>
        <w:rPr>
          <w:rFonts w:ascii="Arial" w:eastAsia="等线" w:hAnsi="Arial" w:cs="Arial"/>
          <w:sz w:val="22"/>
        </w:rPr>
        <w:t>相当于走自己服务器下载</w:t>
      </w:r>
      <w:r>
        <w:rPr>
          <w:rFonts w:ascii="Arial" w:eastAsia="等线" w:hAnsi="Arial" w:cs="Arial"/>
          <w:sz w:val="22"/>
        </w:rPr>
        <w:t xml:space="preserve"> </w:t>
      </w:r>
      <w:r>
        <w:rPr>
          <w:rFonts w:ascii="Arial" w:eastAsia="等线" w:hAnsi="Arial" w:cs="Arial"/>
          <w:sz w:val="22"/>
        </w:rPr>
        <w:t>（教程中第三节提到）</w:t>
      </w:r>
    </w:p>
    <w:p w14:paraId="32701454" w14:textId="77777777" w:rsidR="00F46C10" w:rsidRDefault="00F46C10" w:rsidP="00F46C10">
      <w:pPr>
        <w:spacing w:before="120" w:after="120" w:line="288" w:lineRule="auto"/>
        <w:jc w:val="left"/>
      </w:pPr>
      <w:r>
        <w:rPr>
          <w:rFonts w:ascii="Arial" w:eastAsia="等线" w:hAnsi="Arial" w:cs="Arial"/>
          <w:sz w:val="22"/>
        </w:rPr>
        <w:t>解决办法二：教程中第十节</w:t>
      </w:r>
      <w:r>
        <w:rPr>
          <w:rFonts w:ascii="Arial" w:eastAsia="等线" w:hAnsi="Arial" w:cs="Arial"/>
          <w:sz w:val="22"/>
        </w:rPr>
        <w:t xml:space="preserve">  </w:t>
      </w:r>
      <w:r>
        <w:rPr>
          <w:rFonts w:ascii="Arial" w:eastAsia="等线" w:hAnsi="Arial" w:cs="Arial"/>
          <w:sz w:val="22"/>
        </w:rPr>
        <w:t>手动一个一个去找域名</w:t>
      </w:r>
      <w:r>
        <w:rPr>
          <w:rFonts w:ascii="Arial" w:eastAsia="等线" w:hAnsi="Arial" w:cs="Arial"/>
          <w:sz w:val="22"/>
        </w:rPr>
        <w:t xml:space="preserve"> </w:t>
      </w:r>
      <w:r>
        <w:rPr>
          <w:rFonts w:ascii="Arial" w:eastAsia="等线" w:hAnsi="Arial" w:cs="Arial"/>
          <w:sz w:val="22"/>
        </w:rPr>
        <w:t>然后填写到下载域名中（最大值填写</w:t>
      </w:r>
      <w:r>
        <w:rPr>
          <w:rFonts w:ascii="Arial" w:eastAsia="等线" w:hAnsi="Arial" w:cs="Arial"/>
          <w:sz w:val="22"/>
        </w:rPr>
        <w:t>200</w:t>
      </w:r>
      <w:r>
        <w:rPr>
          <w:rFonts w:ascii="Arial" w:eastAsia="等线" w:hAnsi="Arial" w:cs="Arial"/>
          <w:sz w:val="22"/>
        </w:rPr>
        <w:t>个域名）</w:t>
      </w:r>
    </w:p>
    <w:p w14:paraId="10C8A047" w14:textId="77777777" w:rsidR="00F46C10" w:rsidRDefault="00F46C10" w:rsidP="00F46C10">
      <w:pPr>
        <w:spacing w:before="120" w:after="120" w:line="288" w:lineRule="auto"/>
        <w:jc w:val="left"/>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CellMar>
          <w:left w:w="10" w:type="dxa"/>
          <w:right w:w="10" w:type="dxa"/>
        </w:tblCellMar>
        <w:tblLook w:val="04A0" w:firstRow="1" w:lastRow="0" w:firstColumn="1" w:lastColumn="0" w:noHBand="0" w:noVBand="1"/>
      </w:tblPr>
      <w:tblGrid>
        <w:gridCol w:w="8280"/>
      </w:tblGrid>
      <w:tr w:rsidR="00F46C10" w14:paraId="15BF7CA1" w14:textId="77777777" w:rsidTr="005D5900">
        <w:tc>
          <w:tcPr>
            <w:tcW w:w="8280" w:type="dxa"/>
            <w:shd w:val="clear" w:color="auto" w:fill="F0F4FF"/>
            <w:tcMar>
              <w:top w:w="60" w:type="dxa"/>
              <w:left w:w="120" w:type="dxa"/>
              <w:bottom w:w="30" w:type="dxa"/>
              <w:right w:w="120" w:type="dxa"/>
            </w:tcMar>
          </w:tcPr>
          <w:p w14:paraId="7BB97B63" w14:textId="77777777" w:rsidR="00F46C10" w:rsidRDefault="00F46C10" w:rsidP="005D5900">
            <w:pPr>
              <w:spacing w:before="120" w:after="120" w:line="288" w:lineRule="auto"/>
              <w:jc w:val="left"/>
            </w:pPr>
            <w:r>
              <w:rPr>
                <w:rFonts w:ascii="Arial" w:eastAsia="等线" w:hAnsi="Arial" w:cs="Arial"/>
                <w:b/>
                <w:sz w:val="22"/>
              </w:rPr>
              <w:t>短视频链接不能一键粘贴。</w:t>
            </w:r>
          </w:p>
        </w:tc>
      </w:tr>
    </w:tbl>
    <w:p w14:paraId="6E1CE31C" w14:textId="77777777" w:rsidR="00F46C10" w:rsidRDefault="00F46C10" w:rsidP="00F46C10">
      <w:pPr>
        <w:spacing w:before="120" w:after="120" w:line="288" w:lineRule="auto"/>
        <w:jc w:val="left"/>
      </w:pPr>
      <w:r>
        <w:rPr>
          <w:rFonts w:ascii="Arial" w:eastAsia="等线" w:hAnsi="Arial" w:cs="Arial"/>
          <w:sz w:val="22"/>
        </w:rPr>
        <w:t>隐私说明未填写或者未通过</w:t>
      </w:r>
    </w:p>
    <w:p w14:paraId="654192F8" w14:textId="77777777" w:rsidR="00F46C10" w:rsidRDefault="00F46C10" w:rsidP="00F46C10">
      <w:pPr>
        <w:spacing w:before="120" w:after="120" w:line="288" w:lineRule="auto"/>
        <w:jc w:val="left"/>
      </w:pPr>
      <w:r>
        <w:rPr>
          <w:rFonts w:ascii="Arial" w:eastAsia="等线" w:hAnsi="Arial" w:cs="Arial"/>
          <w:sz w:val="22"/>
        </w:rPr>
        <w:t>解决办法：按照教程中第八节配置隐私说明即可</w:t>
      </w:r>
      <w:r>
        <w:rPr>
          <w:rFonts w:ascii="Arial" w:eastAsia="等线" w:hAnsi="Arial" w:cs="Arial"/>
          <w:sz w:val="22"/>
        </w:rPr>
        <w:t xml:space="preserve"> </w:t>
      </w:r>
      <w:r>
        <w:rPr>
          <w:rFonts w:ascii="Arial" w:eastAsia="等线" w:hAnsi="Arial" w:cs="Arial"/>
          <w:sz w:val="22"/>
        </w:rPr>
        <w:t>（隐私说明审核中</w:t>
      </w:r>
      <w:r>
        <w:rPr>
          <w:rFonts w:ascii="Arial" w:eastAsia="等线" w:hAnsi="Arial" w:cs="Arial"/>
          <w:sz w:val="22"/>
        </w:rPr>
        <w:t xml:space="preserve"> </w:t>
      </w:r>
      <w:r>
        <w:rPr>
          <w:rFonts w:ascii="Arial" w:eastAsia="等线" w:hAnsi="Arial" w:cs="Arial"/>
          <w:sz w:val="22"/>
        </w:rPr>
        <w:t>或者</w:t>
      </w:r>
      <w:r>
        <w:rPr>
          <w:rFonts w:ascii="Arial" w:eastAsia="等线" w:hAnsi="Arial" w:cs="Arial"/>
          <w:sz w:val="22"/>
        </w:rPr>
        <w:t xml:space="preserve"> </w:t>
      </w:r>
      <w:r>
        <w:rPr>
          <w:rFonts w:ascii="Arial" w:eastAsia="等线" w:hAnsi="Arial" w:cs="Arial"/>
          <w:sz w:val="22"/>
        </w:rPr>
        <w:t>审核失败</w:t>
      </w:r>
      <w:r>
        <w:rPr>
          <w:rFonts w:ascii="Arial" w:eastAsia="等线" w:hAnsi="Arial" w:cs="Arial"/>
          <w:sz w:val="22"/>
        </w:rPr>
        <w:t xml:space="preserve"> </w:t>
      </w:r>
      <w:r>
        <w:rPr>
          <w:rFonts w:ascii="Arial" w:eastAsia="等线" w:hAnsi="Arial" w:cs="Arial"/>
          <w:sz w:val="22"/>
        </w:rPr>
        <w:t>都会导致失败）</w:t>
      </w:r>
    </w:p>
    <w:p w14:paraId="1FB02038" w14:textId="77777777" w:rsidR="00F46C10" w:rsidRDefault="00F46C10" w:rsidP="00F46C10">
      <w:pPr>
        <w:spacing w:before="120" w:after="120" w:line="288" w:lineRule="auto"/>
        <w:jc w:val="left"/>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CellMar>
          <w:left w:w="10" w:type="dxa"/>
          <w:right w:w="10" w:type="dxa"/>
        </w:tblCellMar>
        <w:tblLook w:val="04A0" w:firstRow="1" w:lastRow="0" w:firstColumn="1" w:lastColumn="0" w:noHBand="0" w:noVBand="1"/>
      </w:tblPr>
      <w:tblGrid>
        <w:gridCol w:w="8280"/>
      </w:tblGrid>
      <w:tr w:rsidR="00F46C10" w14:paraId="5CC6DDD9" w14:textId="77777777" w:rsidTr="005D5900">
        <w:tc>
          <w:tcPr>
            <w:tcW w:w="8280" w:type="dxa"/>
            <w:shd w:val="clear" w:color="auto" w:fill="F0F4FF"/>
            <w:tcMar>
              <w:top w:w="60" w:type="dxa"/>
              <w:left w:w="120" w:type="dxa"/>
              <w:bottom w:w="30" w:type="dxa"/>
              <w:right w:w="120" w:type="dxa"/>
            </w:tcMar>
          </w:tcPr>
          <w:p w14:paraId="42D0BBF1" w14:textId="77777777" w:rsidR="00F46C10" w:rsidRDefault="00F46C10" w:rsidP="005D5900">
            <w:pPr>
              <w:spacing w:before="120" w:after="120" w:line="288" w:lineRule="auto"/>
              <w:jc w:val="left"/>
            </w:pPr>
            <w:r>
              <w:rPr>
                <w:rFonts w:ascii="Arial" w:eastAsia="等线" w:hAnsi="Arial" w:cs="Arial"/>
                <w:b/>
                <w:sz w:val="22"/>
              </w:rPr>
              <w:t>什么是下载代理？</w:t>
            </w:r>
          </w:p>
        </w:tc>
      </w:tr>
    </w:tbl>
    <w:p w14:paraId="5439AABE" w14:textId="77777777" w:rsidR="00F46C10" w:rsidRDefault="00F46C10" w:rsidP="00F46C10">
      <w:pPr>
        <w:spacing w:before="120" w:after="120" w:line="288" w:lineRule="auto"/>
        <w:jc w:val="left"/>
      </w:pPr>
      <w:r>
        <w:rPr>
          <w:rFonts w:ascii="Arial" w:eastAsia="等线" w:hAnsi="Arial" w:cs="Arial"/>
          <w:b/>
          <w:sz w:val="22"/>
        </w:rPr>
        <w:t>短视频链接不能一键粘贴。</w:t>
      </w:r>
    </w:p>
    <w:p w14:paraId="43581DDB" w14:textId="77777777" w:rsidR="00F46C10" w:rsidRDefault="00F46C10" w:rsidP="00F46C10">
      <w:pPr>
        <w:spacing w:before="120" w:after="120" w:line="288" w:lineRule="auto"/>
        <w:jc w:val="left"/>
      </w:pPr>
      <w:r>
        <w:rPr>
          <w:rFonts w:ascii="Arial" w:eastAsia="等线" w:hAnsi="Arial" w:cs="Arial"/>
          <w:sz w:val="22"/>
        </w:rPr>
        <w:t>下载代理是一个中转服务器，用于加速视频下载或突破某些限制。</w:t>
      </w:r>
    </w:p>
    <w:p w14:paraId="267E2471" w14:textId="77777777" w:rsidR="00F46C10" w:rsidRDefault="00F46C10" w:rsidP="00F46C10">
      <w:pPr>
        <w:spacing w:before="120" w:after="120" w:line="288" w:lineRule="auto"/>
        <w:jc w:val="left"/>
      </w:pPr>
      <w:r>
        <w:rPr>
          <w:rFonts w:ascii="Arial" w:eastAsia="等线" w:hAnsi="Arial" w:cs="Arial"/>
          <w:b/>
          <w:sz w:val="22"/>
        </w:rPr>
        <w:t>是否需要开启？</w:t>
      </w:r>
    </w:p>
    <w:p w14:paraId="5048BA46" w14:textId="77777777" w:rsidR="00F46C10" w:rsidRDefault="00F46C10" w:rsidP="00F46C10">
      <w:pPr>
        <w:spacing w:before="120" w:after="120" w:line="288" w:lineRule="auto"/>
        <w:jc w:val="left"/>
      </w:pPr>
      <w:r>
        <w:rPr>
          <w:rFonts w:ascii="Arial" w:eastAsia="等线" w:hAnsi="Arial" w:cs="Arial"/>
          <w:sz w:val="22"/>
        </w:rPr>
        <w:t>有代理中转站可以开启没有就默认关闭</w:t>
      </w: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CellMar>
          <w:left w:w="10" w:type="dxa"/>
          <w:right w:w="10" w:type="dxa"/>
        </w:tblCellMar>
        <w:tblLook w:val="04A0" w:firstRow="1" w:lastRow="0" w:firstColumn="1" w:lastColumn="0" w:noHBand="0" w:noVBand="1"/>
      </w:tblPr>
      <w:tblGrid>
        <w:gridCol w:w="8280"/>
      </w:tblGrid>
      <w:tr w:rsidR="00F46C10" w14:paraId="69273667" w14:textId="77777777" w:rsidTr="005D5900">
        <w:tc>
          <w:tcPr>
            <w:tcW w:w="8280" w:type="dxa"/>
            <w:shd w:val="clear" w:color="auto" w:fill="F0F4FF"/>
            <w:tcMar>
              <w:top w:w="60" w:type="dxa"/>
              <w:left w:w="120" w:type="dxa"/>
              <w:bottom w:w="30" w:type="dxa"/>
              <w:right w:w="120" w:type="dxa"/>
            </w:tcMar>
          </w:tcPr>
          <w:p w14:paraId="111EE440" w14:textId="77777777" w:rsidR="00F46C10" w:rsidRDefault="00F46C10" w:rsidP="005D5900">
            <w:pPr>
              <w:spacing w:before="120" w:after="120" w:line="288" w:lineRule="auto"/>
              <w:jc w:val="left"/>
            </w:pPr>
            <w:r>
              <w:rPr>
                <w:rFonts w:ascii="Arial" w:eastAsia="等线" w:hAnsi="Arial" w:cs="Arial"/>
                <w:b/>
                <w:sz w:val="22"/>
              </w:rPr>
              <w:t>没有广告</w:t>
            </w:r>
            <w:r>
              <w:rPr>
                <w:rFonts w:ascii="Arial" w:eastAsia="等线" w:hAnsi="Arial" w:cs="Arial"/>
                <w:b/>
                <w:sz w:val="22"/>
              </w:rPr>
              <w:t>ID</w:t>
            </w:r>
            <w:r>
              <w:rPr>
                <w:rFonts w:ascii="Arial" w:eastAsia="等线" w:hAnsi="Arial" w:cs="Arial"/>
                <w:b/>
                <w:sz w:val="22"/>
              </w:rPr>
              <w:t>可以不填吗？</w:t>
            </w:r>
          </w:p>
        </w:tc>
      </w:tr>
    </w:tbl>
    <w:p w14:paraId="205EEE61" w14:textId="77777777" w:rsidR="00F46C10" w:rsidRDefault="00F46C10" w:rsidP="00F46C10">
      <w:pPr>
        <w:spacing w:before="120" w:after="120" w:line="288" w:lineRule="auto"/>
        <w:jc w:val="left"/>
      </w:pPr>
      <w:r>
        <w:rPr>
          <w:rFonts w:ascii="Arial" w:eastAsia="等线" w:hAnsi="Arial" w:cs="Arial"/>
          <w:sz w:val="22"/>
        </w:rPr>
        <w:t>广告</w:t>
      </w:r>
      <w:r>
        <w:rPr>
          <w:rFonts w:ascii="Arial" w:eastAsia="等线" w:hAnsi="Arial" w:cs="Arial"/>
          <w:sz w:val="22"/>
        </w:rPr>
        <w:t>ID</w:t>
      </w:r>
      <w:r>
        <w:rPr>
          <w:rFonts w:ascii="Arial" w:eastAsia="等线" w:hAnsi="Arial" w:cs="Arial"/>
          <w:sz w:val="22"/>
        </w:rPr>
        <w:t>是可选的</w:t>
      </w:r>
    </w:p>
    <w:p w14:paraId="74EBB45C" w14:textId="77777777" w:rsidR="00F46C10" w:rsidRDefault="00F46C10" w:rsidP="00F46C10">
      <w:pPr>
        <w:spacing w:before="120" w:after="120" w:line="288" w:lineRule="auto"/>
        <w:jc w:val="left"/>
      </w:pPr>
      <w:r>
        <w:rPr>
          <w:rFonts w:ascii="Arial" w:eastAsia="等线" w:hAnsi="Arial" w:cs="Arial"/>
          <w:sz w:val="22"/>
        </w:rPr>
        <w:t>不填则小程序不显示广告</w:t>
      </w:r>
    </w:p>
    <w:p w14:paraId="1173254F" w14:textId="77777777" w:rsidR="00F46C10" w:rsidRDefault="00F46C10" w:rsidP="00F46C10">
      <w:pPr>
        <w:spacing w:before="120" w:after="120" w:line="288" w:lineRule="auto"/>
        <w:jc w:val="left"/>
      </w:pPr>
      <w:r>
        <w:rPr>
          <w:rFonts w:ascii="Arial" w:eastAsia="等线" w:hAnsi="Arial" w:cs="Arial"/>
          <w:sz w:val="22"/>
        </w:rPr>
        <w:t xml:space="preserve"> </w:t>
      </w:r>
      <w:r>
        <w:rPr>
          <w:rFonts w:ascii="Arial" w:eastAsia="等线" w:hAnsi="Arial" w:cs="Arial"/>
          <w:sz w:val="22"/>
        </w:rPr>
        <w:t>后续可以重新打包添加</w:t>
      </w:r>
    </w:p>
    <w:p w14:paraId="096B1328" w14:textId="77777777" w:rsidR="00F46C10" w:rsidRDefault="00F46C10" w:rsidP="00F46C10">
      <w:pPr>
        <w:spacing w:before="120" w:after="120" w:line="288" w:lineRule="auto"/>
        <w:jc w:val="left"/>
      </w:pPr>
      <w:r>
        <w:rPr>
          <w:rFonts w:ascii="Arial" w:eastAsia="等线" w:hAnsi="Arial" w:cs="Arial"/>
          <w:sz w:val="22"/>
        </w:rPr>
        <w:t>需要关闭广告开关（默认是关闭）</w:t>
      </w:r>
    </w:p>
    <w:p w14:paraId="6BCA95A2" w14:textId="77777777" w:rsidR="00F46C10" w:rsidRDefault="00F46C10" w:rsidP="00F46C10"/>
    <w:p w14:paraId="100E2588" w14:textId="77777777" w:rsidR="000C307D" w:rsidRPr="00F46C10" w:rsidRDefault="000C307D">
      <w:pPr>
        <w:rPr>
          <w:rFonts w:hint="eastAsia"/>
        </w:rPr>
      </w:pPr>
    </w:p>
    <w:sectPr w:rsidR="000C307D" w:rsidRPr="00F46C10" w:rsidSect="00F46C10">
      <w:headerReference w:type="even" r:id="rId37"/>
      <w:headerReference w:type="default" r:id="rId38"/>
      <w:footerReference w:type="even" r:id="rId39"/>
      <w:footerReference w:type="default" r:id="rId40"/>
      <w:headerReference w:type="first" r:id="rId41"/>
      <w:footerReference w:type="first" r:id="rId42"/>
      <w:pgSz w:w="11905" w:h="16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F29BC6" w14:textId="77777777" w:rsidR="001E7EF2" w:rsidRDefault="001E7EF2" w:rsidP="00F46C10">
      <w:pPr>
        <w:rPr>
          <w:rFonts w:hint="eastAsia"/>
        </w:rPr>
      </w:pPr>
      <w:r>
        <w:separator/>
      </w:r>
    </w:p>
  </w:endnote>
  <w:endnote w:type="continuationSeparator" w:id="0">
    <w:p w14:paraId="1E59FCDE" w14:textId="77777777" w:rsidR="001E7EF2" w:rsidRDefault="001E7EF2" w:rsidP="00F46C10">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811934" w14:textId="77777777" w:rsidR="00F46C10" w:rsidRDefault="00F46C10">
    <w:pPr>
      <w:pStyle w:val="af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CC4FE" w14:textId="77777777" w:rsidR="00F46C10" w:rsidRDefault="00F46C10">
    <w:pPr>
      <w:pStyle w:val="af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D47EA" w14:textId="77777777" w:rsidR="00F46C10" w:rsidRDefault="00F46C10">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42C73E" w14:textId="77777777" w:rsidR="001E7EF2" w:rsidRDefault="001E7EF2" w:rsidP="00F46C10">
      <w:pPr>
        <w:rPr>
          <w:rFonts w:hint="eastAsia"/>
        </w:rPr>
      </w:pPr>
      <w:r>
        <w:separator/>
      </w:r>
    </w:p>
  </w:footnote>
  <w:footnote w:type="continuationSeparator" w:id="0">
    <w:p w14:paraId="3B780D37" w14:textId="77777777" w:rsidR="001E7EF2" w:rsidRDefault="001E7EF2" w:rsidP="00F46C10">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87012" w14:textId="77777777" w:rsidR="00F46C10" w:rsidRDefault="00F46C10">
    <w:pPr>
      <w:pStyle w:val="a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661FF" w14:textId="65F8776B" w:rsidR="00F46C10" w:rsidRDefault="00F46C10">
    <w:pPr>
      <w:pStyle w:val="ae"/>
      <w:rPr>
        <w:rFonts w:hint="eastAsia"/>
        <w:sz w:val="28"/>
        <w:szCs w:val="28"/>
      </w:rPr>
    </w:pPr>
    <w:r>
      <w:rPr>
        <w:rFonts w:hint="eastAsia"/>
        <w:sz w:val="28"/>
        <w:szCs w:val="28"/>
      </w:rPr>
      <w:t>刀</w:t>
    </w:r>
    <w:proofErr w:type="gramStart"/>
    <w:r>
      <w:rPr>
        <w:rFonts w:hint="eastAsia"/>
        <w:sz w:val="28"/>
        <w:szCs w:val="28"/>
      </w:rPr>
      <w:t>客源码网</w:t>
    </w:r>
    <w:proofErr w:type="gramEnd"/>
    <w:r>
      <w:rPr>
        <w:rFonts w:hint="eastAsia"/>
        <w:sz w:val="28"/>
        <w:szCs w:val="28"/>
      </w:rPr>
      <w:t xml:space="preserve">  www.dkewl.com</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E35BD8" w14:textId="77777777" w:rsidR="00F46C10" w:rsidRDefault="00F46C10">
    <w:pPr>
      <w:pStyle w:val="a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95B9787"/>
    <w:multiLevelType w:val="singleLevel"/>
    <w:tmpl w:val="895B9787"/>
    <w:lvl w:ilvl="0">
      <w:start w:val="1"/>
      <w:numFmt w:val="decimal"/>
      <w:suff w:val="space"/>
      <w:lvlText w:val="%1."/>
      <w:lvlJc w:val="left"/>
    </w:lvl>
  </w:abstractNum>
  <w:abstractNum w:abstractNumId="1" w15:restartNumberingAfterBreak="0">
    <w:nsid w:val="CF092B84"/>
    <w:multiLevelType w:val="singleLevel"/>
    <w:tmpl w:val="CF092B84"/>
    <w:lvl w:ilvl="0">
      <w:numFmt w:val="bullet"/>
      <w:lvlText w:val="•"/>
      <w:lvlJc w:val="left"/>
      <w:rPr>
        <w:color w:val="3370FF"/>
      </w:rPr>
    </w:lvl>
  </w:abstractNum>
  <w:abstractNum w:abstractNumId="2" w15:restartNumberingAfterBreak="0">
    <w:nsid w:val="0053208E"/>
    <w:multiLevelType w:val="singleLevel"/>
    <w:tmpl w:val="0053208E"/>
    <w:lvl w:ilvl="0">
      <w:numFmt w:val="bullet"/>
      <w:lvlText w:val="•"/>
      <w:lvlJc w:val="left"/>
      <w:rPr>
        <w:color w:val="3370FF"/>
      </w:rPr>
    </w:lvl>
  </w:abstractNum>
  <w:abstractNum w:abstractNumId="3" w15:restartNumberingAfterBreak="0">
    <w:nsid w:val="59ADCABA"/>
    <w:multiLevelType w:val="singleLevel"/>
    <w:tmpl w:val="59ADCABA"/>
    <w:lvl w:ilvl="0">
      <w:numFmt w:val="bullet"/>
      <w:lvlText w:val="•"/>
      <w:lvlJc w:val="left"/>
      <w:rPr>
        <w:color w:val="3370FF"/>
      </w:rPr>
    </w:lvl>
  </w:abstractNum>
  <w:num w:numId="1" w16cid:durableId="1372340222">
    <w:abstractNumId w:val="0"/>
  </w:num>
  <w:num w:numId="2" w16cid:durableId="2020348995">
    <w:abstractNumId w:val="2"/>
  </w:num>
  <w:num w:numId="3" w16cid:durableId="1107965210">
    <w:abstractNumId w:val="1"/>
  </w:num>
  <w:num w:numId="4" w16cid:durableId="35280770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08A2"/>
    <w:rsid w:val="000C307D"/>
    <w:rsid w:val="001E7EF2"/>
    <w:rsid w:val="008F1649"/>
    <w:rsid w:val="00AA4147"/>
    <w:rsid w:val="00C208A2"/>
    <w:rsid w:val="00F46C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227C56"/>
  <w15:chartTrackingRefBased/>
  <w15:docId w15:val="{8EF1A690-23A9-4A51-A123-CF72230608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46C10"/>
    <w:pPr>
      <w:widowControl w:val="0"/>
      <w:spacing w:after="0" w:line="240" w:lineRule="auto"/>
      <w:jc w:val="both"/>
    </w:pPr>
    <w:rPr>
      <w:kern w:val="0"/>
      <w:sz w:val="21"/>
      <w:szCs w:val="22"/>
      <w14:ligatures w14:val="none"/>
    </w:rPr>
  </w:style>
  <w:style w:type="paragraph" w:styleId="1">
    <w:name w:val="heading 1"/>
    <w:basedOn w:val="a"/>
    <w:next w:val="a"/>
    <w:link w:val="10"/>
    <w:uiPriority w:val="9"/>
    <w:qFormat/>
    <w:rsid w:val="00C208A2"/>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C208A2"/>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C208A2"/>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C208A2"/>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C208A2"/>
    <w:pPr>
      <w:keepNext/>
      <w:keepLines/>
      <w:spacing w:before="80" w:after="40"/>
      <w:outlineLvl w:val="4"/>
    </w:pPr>
    <w:rPr>
      <w:rFonts w:cstheme="majorBidi"/>
      <w:color w:val="0F4761" w:themeColor="accent1" w:themeShade="BF"/>
      <w:sz w:val="24"/>
    </w:rPr>
  </w:style>
  <w:style w:type="paragraph" w:styleId="6">
    <w:name w:val="heading 6"/>
    <w:basedOn w:val="a"/>
    <w:next w:val="a"/>
    <w:link w:val="60"/>
    <w:uiPriority w:val="9"/>
    <w:semiHidden/>
    <w:unhideWhenUsed/>
    <w:qFormat/>
    <w:rsid w:val="00C208A2"/>
    <w:pPr>
      <w:keepNext/>
      <w:keepLines/>
      <w:spacing w:before="4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C208A2"/>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C208A2"/>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C208A2"/>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C208A2"/>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C208A2"/>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C208A2"/>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C208A2"/>
    <w:rPr>
      <w:rFonts w:cstheme="majorBidi"/>
      <w:color w:val="0F4761" w:themeColor="accent1" w:themeShade="BF"/>
      <w:sz w:val="28"/>
      <w:szCs w:val="28"/>
    </w:rPr>
  </w:style>
  <w:style w:type="character" w:customStyle="1" w:styleId="50">
    <w:name w:val="标题 5 字符"/>
    <w:basedOn w:val="a0"/>
    <w:link w:val="5"/>
    <w:uiPriority w:val="9"/>
    <w:semiHidden/>
    <w:rsid w:val="00C208A2"/>
    <w:rPr>
      <w:rFonts w:cstheme="majorBidi"/>
      <w:color w:val="0F4761" w:themeColor="accent1" w:themeShade="BF"/>
      <w:sz w:val="24"/>
    </w:rPr>
  </w:style>
  <w:style w:type="character" w:customStyle="1" w:styleId="60">
    <w:name w:val="标题 6 字符"/>
    <w:basedOn w:val="a0"/>
    <w:link w:val="6"/>
    <w:uiPriority w:val="9"/>
    <w:semiHidden/>
    <w:rsid w:val="00C208A2"/>
    <w:rPr>
      <w:rFonts w:cstheme="majorBidi"/>
      <w:b/>
      <w:bCs/>
      <w:color w:val="0F4761" w:themeColor="accent1" w:themeShade="BF"/>
    </w:rPr>
  </w:style>
  <w:style w:type="character" w:customStyle="1" w:styleId="70">
    <w:name w:val="标题 7 字符"/>
    <w:basedOn w:val="a0"/>
    <w:link w:val="7"/>
    <w:uiPriority w:val="9"/>
    <w:semiHidden/>
    <w:rsid w:val="00C208A2"/>
    <w:rPr>
      <w:rFonts w:cstheme="majorBidi"/>
      <w:b/>
      <w:bCs/>
      <w:color w:val="595959" w:themeColor="text1" w:themeTint="A6"/>
    </w:rPr>
  </w:style>
  <w:style w:type="character" w:customStyle="1" w:styleId="80">
    <w:name w:val="标题 8 字符"/>
    <w:basedOn w:val="a0"/>
    <w:link w:val="8"/>
    <w:uiPriority w:val="9"/>
    <w:semiHidden/>
    <w:rsid w:val="00C208A2"/>
    <w:rPr>
      <w:rFonts w:cstheme="majorBidi"/>
      <w:color w:val="595959" w:themeColor="text1" w:themeTint="A6"/>
    </w:rPr>
  </w:style>
  <w:style w:type="character" w:customStyle="1" w:styleId="90">
    <w:name w:val="标题 9 字符"/>
    <w:basedOn w:val="a0"/>
    <w:link w:val="9"/>
    <w:uiPriority w:val="9"/>
    <w:semiHidden/>
    <w:rsid w:val="00C208A2"/>
    <w:rPr>
      <w:rFonts w:eastAsiaTheme="majorEastAsia" w:cstheme="majorBidi"/>
      <w:color w:val="595959" w:themeColor="text1" w:themeTint="A6"/>
    </w:rPr>
  </w:style>
  <w:style w:type="paragraph" w:styleId="a3">
    <w:name w:val="Title"/>
    <w:basedOn w:val="a"/>
    <w:next w:val="a"/>
    <w:link w:val="a4"/>
    <w:uiPriority w:val="10"/>
    <w:qFormat/>
    <w:rsid w:val="00C208A2"/>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C208A2"/>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C208A2"/>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C208A2"/>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C208A2"/>
    <w:pPr>
      <w:spacing w:before="160"/>
      <w:jc w:val="center"/>
    </w:pPr>
    <w:rPr>
      <w:i/>
      <w:iCs/>
      <w:color w:val="404040" w:themeColor="text1" w:themeTint="BF"/>
    </w:rPr>
  </w:style>
  <w:style w:type="character" w:customStyle="1" w:styleId="a8">
    <w:name w:val="引用 字符"/>
    <w:basedOn w:val="a0"/>
    <w:link w:val="a7"/>
    <w:uiPriority w:val="29"/>
    <w:rsid w:val="00C208A2"/>
    <w:rPr>
      <w:i/>
      <w:iCs/>
      <w:color w:val="404040" w:themeColor="text1" w:themeTint="BF"/>
    </w:rPr>
  </w:style>
  <w:style w:type="paragraph" w:styleId="a9">
    <w:name w:val="List Paragraph"/>
    <w:basedOn w:val="a"/>
    <w:uiPriority w:val="34"/>
    <w:qFormat/>
    <w:rsid w:val="00C208A2"/>
    <w:pPr>
      <w:ind w:left="720"/>
      <w:contextualSpacing/>
    </w:pPr>
  </w:style>
  <w:style w:type="character" w:styleId="aa">
    <w:name w:val="Intense Emphasis"/>
    <w:basedOn w:val="a0"/>
    <w:uiPriority w:val="21"/>
    <w:qFormat/>
    <w:rsid w:val="00C208A2"/>
    <w:rPr>
      <w:i/>
      <w:iCs/>
      <w:color w:val="0F4761" w:themeColor="accent1" w:themeShade="BF"/>
    </w:rPr>
  </w:style>
  <w:style w:type="paragraph" w:styleId="ab">
    <w:name w:val="Intense Quote"/>
    <w:basedOn w:val="a"/>
    <w:next w:val="a"/>
    <w:link w:val="ac"/>
    <w:uiPriority w:val="30"/>
    <w:qFormat/>
    <w:rsid w:val="00C208A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C208A2"/>
    <w:rPr>
      <w:i/>
      <w:iCs/>
      <w:color w:val="0F4761" w:themeColor="accent1" w:themeShade="BF"/>
    </w:rPr>
  </w:style>
  <w:style w:type="character" w:styleId="ad">
    <w:name w:val="Intense Reference"/>
    <w:basedOn w:val="a0"/>
    <w:uiPriority w:val="32"/>
    <w:qFormat/>
    <w:rsid w:val="00C208A2"/>
    <w:rPr>
      <w:b/>
      <w:bCs/>
      <w:smallCaps/>
      <w:color w:val="0F4761" w:themeColor="accent1" w:themeShade="BF"/>
      <w:spacing w:val="5"/>
    </w:rPr>
  </w:style>
  <w:style w:type="paragraph" w:styleId="ae">
    <w:name w:val="header"/>
    <w:basedOn w:val="a"/>
    <w:link w:val="af"/>
    <w:unhideWhenUsed/>
    <w:rsid w:val="00F46C10"/>
    <w:pPr>
      <w:tabs>
        <w:tab w:val="center" w:pos="4153"/>
        <w:tab w:val="right" w:pos="8306"/>
      </w:tabs>
      <w:snapToGrid w:val="0"/>
      <w:jc w:val="center"/>
    </w:pPr>
    <w:rPr>
      <w:sz w:val="18"/>
      <w:szCs w:val="18"/>
    </w:rPr>
  </w:style>
  <w:style w:type="character" w:customStyle="1" w:styleId="af">
    <w:name w:val="页眉 字符"/>
    <w:basedOn w:val="a0"/>
    <w:link w:val="ae"/>
    <w:rsid w:val="00F46C10"/>
    <w:rPr>
      <w:sz w:val="18"/>
      <w:szCs w:val="18"/>
    </w:rPr>
  </w:style>
  <w:style w:type="paragraph" w:styleId="af0">
    <w:name w:val="footer"/>
    <w:basedOn w:val="a"/>
    <w:link w:val="af1"/>
    <w:unhideWhenUsed/>
    <w:rsid w:val="00F46C10"/>
    <w:pPr>
      <w:tabs>
        <w:tab w:val="center" w:pos="4153"/>
        <w:tab w:val="right" w:pos="8306"/>
      </w:tabs>
      <w:snapToGrid w:val="0"/>
    </w:pPr>
    <w:rPr>
      <w:sz w:val="18"/>
      <w:szCs w:val="18"/>
    </w:rPr>
  </w:style>
  <w:style w:type="character" w:customStyle="1" w:styleId="af1">
    <w:name w:val="页脚 字符"/>
    <w:basedOn w:val="a0"/>
    <w:link w:val="af0"/>
    <w:rsid w:val="00F46C10"/>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footer" Target="footer1.xml"/><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footer" Target="footer3.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41"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yperlink" Target="https://xajv6qizs45.feishu.cn/docx/MBTDdv6XXouPcoxklTncGHZTnDg" TargetMode="External"/><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ntTable" Target="fontTable.xml"/><Relationship Id="rId8" Type="http://schemas.openxmlformats.org/officeDocument/2006/relationships/hyperlink" Target="https://my.feishu.cn/docx/Ljp6daxu6o3UrUxLQ9EcLXBbnqf?from=from_copylink" TargetMode="Externa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17</Pages>
  <Words>1507</Words>
  <Characters>1644</Characters>
  <Application>Microsoft Office Word</Application>
  <DocSecurity>0</DocSecurity>
  <Lines>126</Lines>
  <Paragraphs>121</Paragraphs>
  <ScaleCrop>false</ScaleCrop>
  <Company/>
  <LinksUpToDate>false</LinksUpToDate>
  <CharactersWithSpaces>3030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音 北</dc:creator>
  <cp:keywords/>
  <dc:description/>
  <cp:lastModifiedBy>音 北</cp:lastModifiedBy>
  <cp:revision>2</cp:revision>
  <dcterms:created xsi:type="dcterms:W3CDTF">2026-06-10T08:09:00Z</dcterms:created>
  <dcterms:modified xsi:type="dcterms:W3CDTF">2026-06-10T08:09:00Z</dcterms:modified>
</cp:coreProperties>
</file>